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4E3849" w14:textId="77777777" w:rsidR="00C75948" w:rsidRPr="001D2D26" w:rsidRDefault="00000000">
      <w:pPr>
        <w:spacing w:after="0"/>
        <w:ind w:left="120"/>
        <w:jc w:val="both"/>
        <w:rPr>
          <w:lang w:val="ru-RU"/>
        </w:rPr>
      </w:pPr>
      <w:bookmarkStart w:id="0" w:name="block-78268159"/>
      <w:r w:rsidRPr="001D2D26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14:paraId="4FD2062F" w14:textId="77777777" w:rsidR="00C75948" w:rsidRPr="001D2D26" w:rsidRDefault="00C75948">
      <w:pPr>
        <w:spacing w:after="0"/>
        <w:ind w:firstLine="600"/>
        <w:rPr>
          <w:lang w:val="ru-RU"/>
        </w:rPr>
      </w:pPr>
    </w:p>
    <w:p w14:paraId="474425B8" w14:textId="77777777" w:rsidR="00C75948" w:rsidRPr="001D2D26" w:rsidRDefault="00C75948">
      <w:pPr>
        <w:spacing w:after="0"/>
        <w:ind w:firstLine="600"/>
        <w:rPr>
          <w:lang w:val="ru-RU"/>
        </w:rPr>
      </w:pPr>
      <w:bookmarkStart w:id="1" w:name="_Toc157707436"/>
      <w:bookmarkEnd w:id="1"/>
    </w:p>
    <w:p w14:paraId="1C67EC39" w14:textId="77777777" w:rsidR="00C75948" w:rsidRPr="001D2D26" w:rsidRDefault="00000000">
      <w:pPr>
        <w:spacing w:after="0"/>
        <w:ind w:firstLine="600"/>
        <w:jc w:val="both"/>
        <w:rPr>
          <w:lang w:val="ru-RU"/>
        </w:rPr>
      </w:pPr>
      <w:r w:rsidRPr="001D2D26">
        <w:rPr>
          <w:rFonts w:ascii="Times New Roman" w:hAnsi="Times New Roman"/>
          <w:color w:val="000000"/>
          <w:sz w:val="28"/>
          <w:lang w:val="ru-RU"/>
        </w:rPr>
        <w:t>Программа по учебному предмету «Труд (технология)» интегрирует знания по разным учебным предметам и является одним из базовых для формирования у обучающихся функциональной грамотности, технико-технологического, проектного, креативного и критического мышления на основе практико-ориентированного обучения и системно-деятельностного подхода в реализации содержания, воспитания осознанного отношения к труду, как созидательной деятельности человека по созданию материальных и духовных ценностей.</w:t>
      </w:r>
    </w:p>
    <w:p w14:paraId="59DDFB28" w14:textId="77777777" w:rsidR="00C75948" w:rsidRPr="001D2D26" w:rsidRDefault="00000000">
      <w:pPr>
        <w:spacing w:after="0" w:line="264" w:lineRule="auto"/>
        <w:ind w:firstLine="600"/>
        <w:jc w:val="both"/>
        <w:rPr>
          <w:lang w:val="ru-RU"/>
        </w:rPr>
      </w:pPr>
      <w:r w:rsidRPr="001D2D26">
        <w:rPr>
          <w:rFonts w:ascii="Times New Roman" w:hAnsi="Times New Roman"/>
          <w:color w:val="000000"/>
          <w:sz w:val="28"/>
          <w:lang w:val="ru-RU"/>
        </w:rPr>
        <w:t>Программа по учебному предмету «Труд (технология)» знакомит обучающихся с различными технологиями, в том числе материальными, информационными, коммуникационными, когнитивными, социальными. В рамках освоения программы по предмету «Труд (технология)» происходит приобретение базовых навыков работы с современным технологичным оборудованием, освоение современных технологий, знакомство с миром профессий, самоопределение и ориентация обучающихся в сферах трудовой деятельности.</w:t>
      </w:r>
    </w:p>
    <w:p w14:paraId="33F90D11" w14:textId="77777777" w:rsidR="00C75948" w:rsidRPr="001D2D26" w:rsidRDefault="00000000">
      <w:pPr>
        <w:spacing w:after="0"/>
        <w:ind w:firstLine="600"/>
        <w:jc w:val="both"/>
        <w:rPr>
          <w:lang w:val="ru-RU"/>
        </w:rPr>
      </w:pPr>
      <w:r w:rsidRPr="001D2D26">
        <w:rPr>
          <w:rFonts w:ascii="Times New Roman" w:hAnsi="Times New Roman"/>
          <w:color w:val="000000"/>
          <w:sz w:val="28"/>
          <w:lang w:val="ru-RU"/>
        </w:rPr>
        <w:t>Программа по учебному предмету «Труд (технология)» раскрывает содержание, адекватно отражающее смену жизненных реалий и формирование пространства профессиональной ориентации и самоопределения личности, в том числе: компьютерное черчение, промышленный дизайн, 3</w:t>
      </w:r>
      <w:r>
        <w:rPr>
          <w:rFonts w:ascii="Times New Roman" w:hAnsi="Times New Roman"/>
          <w:color w:val="000000"/>
          <w:sz w:val="28"/>
        </w:rPr>
        <w:t>D</w:t>
      </w:r>
      <w:r w:rsidRPr="001D2D26">
        <w:rPr>
          <w:rFonts w:ascii="Times New Roman" w:hAnsi="Times New Roman"/>
          <w:color w:val="000000"/>
          <w:sz w:val="28"/>
          <w:lang w:val="ru-RU"/>
        </w:rPr>
        <w:t>-моделирование, прототипирование, технологии цифрового производства в области обработки материалов, аддитивные технологии, нанотехнологии, робототехника и системы автоматического управления; технологии электротехники, электроники и электроэнергетики, строительство, транспорт, агро- и биотехнологии, обработка пищевых продуктов.</w:t>
      </w:r>
    </w:p>
    <w:p w14:paraId="74770F5A" w14:textId="77777777" w:rsidR="00C75948" w:rsidRPr="001D2D26" w:rsidRDefault="00000000">
      <w:pPr>
        <w:spacing w:after="0"/>
        <w:ind w:firstLine="600"/>
        <w:jc w:val="both"/>
        <w:rPr>
          <w:lang w:val="ru-RU"/>
        </w:rPr>
      </w:pPr>
      <w:r w:rsidRPr="001D2D26">
        <w:rPr>
          <w:rFonts w:ascii="Times New Roman" w:hAnsi="Times New Roman"/>
          <w:color w:val="000000"/>
          <w:sz w:val="28"/>
          <w:lang w:val="ru-RU"/>
        </w:rPr>
        <w:t>Программа по учебному предмету «Труд (технология)» конкретизирует содержание, предметные, метапредметные и личностные результаты.</w:t>
      </w:r>
    </w:p>
    <w:p w14:paraId="1694E928" w14:textId="77777777" w:rsidR="00C75948" w:rsidRPr="001D2D26" w:rsidRDefault="00000000">
      <w:pPr>
        <w:spacing w:after="0"/>
        <w:ind w:firstLine="600"/>
        <w:jc w:val="both"/>
        <w:rPr>
          <w:lang w:val="ru-RU"/>
        </w:rPr>
      </w:pPr>
      <w:r w:rsidRPr="001D2D26">
        <w:rPr>
          <w:rFonts w:ascii="Times New Roman" w:hAnsi="Times New Roman"/>
          <w:color w:val="000000"/>
          <w:sz w:val="28"/>
          <w:lang w:val="ru-RU"/>
        </w:rPr>
        <w:t>Стратегическим документом, определяющими направление модернизации содержания и методов обучения, является ФГОС ООО.</w:t>
      </w:r>
    </w:p>
    <w:p w14:paraId="69C167F0" w14:textId="77777777" w:rsidR="00C75948" w:rsidRPr="001D2D26" w:rsidRDefault="00000000">
      <w:pPr>
        <w:spacing w:after="0"/>
        <w:ind w:firstLine="600"/>
        <w:jc w:val="both"/>
        <w:rPr>
          <w:lang w:val="ru-RU"/>
        </w:rPr>
      </w:pPr>
      <w:r w:rsidRPr="001D2D26">
        <w:rPr>
          <w:rFonts w:ascii="Times New Roman" w:hAnsi="Times New Roman"/>
          <w:color w:val="000000"/>
          <w:sz w:val="28"/>
          <w:lang w:val="ru-RU"/>
        </w:rPr>
        <w:t xml:space="preserve">Основной </w:t>
      </w:r>
      <w:r w:rsidRPr="001D2D26">
        <w:rPr>
          <w:rFonts w:ascii="Times New Roman" w:hAnsi="Times New Roman"/>
          <w:b/>
          <w:color w:val="000000"/>
          <w:sz w:val="28"/>
          <w:lang w:val="ru-RU"/>
        </w:rPr>
        <w:t>целью</w:t>
      </w:r>
      <w:r w:rsidRPr="001D2D26">
        <w:rPr>
          <w:rFonts w:ascii="Times New Roman" w:hAnsi="Times New Roman"/>
          <w:color w:val="000000"/>
          <w:sz w:val="28"/>
          <w:lang w:val="ru-RU"/>
        </w:rPr>
        <w:t xml:space="preserve"> освоения содержания программы по учебному предмету «Труд (технология)» является </w:t>
      </w:r>
      <w:r w:rsidRPr="001D2D26">
        <w:rPr>
          <w:rFonts w:ascii="Times New Roman" w:hAnsi="Times New Roman"/>
          <w:b/>
          <w:color w:val="000000"/>
          <w:sz w:val="28"/>
          <w:lang w:val="ru-RU"/>
        </w:rPr>
        <w:t>формирование технологической грамотности</w:t>
      </w:r>
      <w:r w:rsidRPr="001D2D26">
        <w:rPr>
          <w:rFonts w:ascii="Times New Roman" w:hAnsi="Times New Roman"/>
          <w:color w:val="000000"/>
          <w:sz w:val="28"/>
          <w:lang w:val="ru-RU"/>
        </w:rPr>
        <w:t>, глобальных компетенций, творческого мышления.</w:t>
      </w:r>
    </w:p>
    <w:p w14:paraId="3BBD5C2C" w14:textId="77777777" w:rsidR="00C75948" w:rsidRPr="001D2D26" w:rsidRDefault="00000000">
      <w:pPr>
        <w:spacing w:after="0"/>
        <w:ind w:firstLine="600"/>
        <w:jc w:val="both"/>
        <w:rPr>
          <w:lang w:val="ru-RU"/>
        </w:rPr>
      </w:pPr>
      <w:r w:rsidRPr="001D2D26">
        <w:rPr>
          <w:rFonts w:ascii="Times New Roman" w:hAnsi="Times New Roman"/>
          <w:b/>
          <w:color w:val="000000"/>
          <w:sz w:val="28"/>
          <w:lang w:val="ru-RU"/>
        </w:rPr>
        <w:t>Задачами учебного предмета «Труд (технология)» являются</w:t>
      </w:r>
      <w:r w:rsidRPr="001D2D26">
        <w:rPr>
          <w:rFonts w:ascii="Times New Roman" w:hAnsi="Times New Roman"/>
          <w:color w:val="000000"/>
          <w:sz w:val="28"/>
          <w:lang w:val="ru-RU"/>
        </w:rPr>
        <w:t>:</w:t>
      </w:r>
    </w:p>
    <w:p w14:paraId="6A85D2BB" w14:textId="77777777" w:rsidR="00C75948" w:rsidRPr="001D2D26" w:rsidRDefault="00000000">
      <w:pPr>
        <w:spacing w:after="0"/>
        <w:ind w:firstLine="600"/>
        <w:jc w:val="both"/>
        <w:rPr>
          <w:lang w:val="ru-RU"/>
        </w:rPr>
      </w:pPr>
      <w:r w:rsidRPr="001D2D26">
        <w:rPr>
          <w:rFonts w:ascii="Times New Roman" w:hAnsi="Times New Roman"/>
          <w:color w:val="000000"/>
          <w:sz w:val="28"/>
          <w:lang w:val="ru-RU"/>
        </w:rPr>
        <w:lastRenderedPageBreak/>
        <w:t>подготовка личности к трудовой, преобразовательной деятельности, в том числе на мотивационном уровне – формирование потребности и уважительного отношения к труду, социально ориентированной деятельности;</w:t>
      </w:r>
    </w:p>
    <w:p w14:paraId="2AF24C77" w14:textId="77777777" w:rsidR="00C75948" w:rsidRPr="001D2D26" w:rsidRDefault="00000000">
      <w:pPr>
        <w:spacing w:after="0"/>
        <w:ind w:firstLine="600"/>
        <w:jc w:val="both"/>
        <w:rPr>
          <w:lang w:val="ru-RU"/>
        </w:rPr>
      </w:pPr>
      <w:r w:rsidRPr="001D2D26">
        <w:rPr>
          <w:rFonts w:ascii="Times New Roman" w:hAnsi="Times New Roman"/>
          <w:color w:val="000000"/>
          <w:sz w:val="28"/>
          <w:lang w:val="ru-RU"/>
        </w:rPr>
        <w:t>овладение знаниями, умениями и опытом деятельности в предметной области «Технология»;</w:t>
      </w:r>
    </w:p>
    <w:p w14:paraId="2C6C46BA" w14:textId="77777777" w:rsidR="00C75948" w:rsidRPr="001D2D26" w:rsidRDefault="00000000">
      <w:pPr>
        <w:spacing w:after="0"/>
        <w:ind w:firstLine="600"/>
        <w:jc w:val="both"/>
        <w:rPr>
          <w:lang w:val="ru-RU"/>
        </w:rPr>
      </w:pPr>
      <w:r w:rsidRPr="001D2D26">
        <w:rPr>
          <w:rFonts w:ascii="Times New Roman" w:hAnsi="Times New Roman"/>
          <w:color w:val="000000"/>
          <w:sz w:val="28"/>
          <w:lang w:val="ru-RU"/>
        </w:rPr>
        <w:t>овладение трудовыми умениями и необходимыми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экологических, эстетических критериев, а также критериев личной и общественной безопасности;</w:t>
      </w:r>
    </w:p>
    <w:p w14:paraId="50E20AB6" w14:textId="77777777" w:rsidR="00C75948" w:rsidRPr="001D2D26" w:rsidRDefault="00000000">
      <w:pPr>
        <w:spacing w:after="0"/>
        <w:ind w:firstLine="600"/>
        <w:jc w:val="both"/>
        <w:rPr>
          <w:lang w:val="ru-RU"/>
        </w:rPr>
      </w:pPr>
      <w:r w:rsidRPr="001D2D26">
        <w:rPr>
          <w:rFonts w:ascii="Times New Roman" w:hAnsi="Times New Roman"/>
          <w:color w:val="000000"/>
          <w:sz w:val="28"/>
          <w:lang w:val="ru-RU"/>
        </w:rPr>
        <w:t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</w:t>
      </w:r>
    </w:p>
    <w:p w14:paraId="0AC1CA5A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формирование у обучающихся навыка использования в трудовой деятельности цифровых инструментов и программных сервисов, когнитивных инструментов и технологий;</w:t>
      </w:r>
    </w:p>
    <w:p w14:paraId="477C9731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</w:r>
    </w:p>
    <w:p w14:paraId="11C10AFF" w14:textId="77777777" w:rsidR="00C75948" w:rsidRDefault="00000000">
      <w:pPr>
        <w:spacing w:after="0" w:line="48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 </w:t>
      </w:r>
    </w:p>
    <w:p w14:paraId="35CF8419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Технологическое образование обучающихся носит интегративный характер и строится на неразрывной взаимосвязи с трудовым процессом, создает возможность применения научно-теоретических знаний в преобразовательной продуктивной деятельности, включения обучающихся в реальные трудовые отношения в процессе созидательной деятельности, воспитания культуры личности во всех ее проявлениях (культуры труда, эстетической, правовой, экологической, технологической и других ее проявлениях), самостоятельности, инициативности, предприимчивости, развитии компетенций, позволяющих обучающимся осваивать новые виды труда и сферы профессиональной деятельности.</w:t>
      </w:r>
    </w:p>
    <w:p w14:paraId="750B740B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Основной методический принцип программы по учебному предмету «Труд (технология)»: освоение сущности и структуры технологии неразрывно связано с освоением процесса познания – построения и анализа разнообразных моделей. </w:t>
      </w:r>
    </w:p>
    <w:p w14:paraId="536FB657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Программа по предмету «Труд (технология)» построена по модульному принципу.</w:t>
      </w:r>
    </w:p>
    <w:p w14:paraId="7FB31A9E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Модульная программа по учебному предмету «Труд (технология)» состоит из логически завершенных блоков (модулей) учебного материала, </w:t>
      </w:r>
      <w:r>
        <w:rPr>
          <w:rFonts w:ascii="Times New Roman" w:hAnsi="Times New Roman"/>
          <w:color w:val="000000"/>
          <w:sz w:val="28"/>
        </w:rPr>
        <w:lastRenderedPageBreak/>
        <w:t>позволяющих достигнуть конкретных образовательных результатов, и предусматривает разные образовательные траектории ее реализации.</w:t>
      </w:r>
    </w:p>
    <w:p w14:paraId="151118A3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Модульная программа по учебному предмету «Труд (технология)» включает обязательные для изучения инвариантные модули, реализуемые в рамках, отведенных на учебный предмет часов. </w:t>
      </w:r>
    </w:p>
    <w:p w14:paraId="4BEAD4CB" w14:textId="77777777" w:rsidR="00C75948" w:rsidRDefault="00000000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ИНВАРИАНТНЫЕ МОДУЛИ ПРОГРАММЫ ПО УЧЕБНОМУ ПРЕДМЕТУ "ТРУДУ (ТЕХНОЛОГИЯ)"</w:t>
      </w:r>
    </w:p>
    <w:p w14:paraId="0AF256B3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«Производство и технологии»</w:t>
      </w:r>
    </w:p>
    <w:p w14:paraId="0DF4DA89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Модуль «Производство и технологии» является общим по отношению к другим модулям. Основные технологические понятия раскрываются в модуле в системном виде, что позволяет осваивать их на практике в рамках других инвариантных и вариативных модулей.</w:t>
      </w:r>
    </w:p>
    <w:p w14:paraId="05707484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Особенностью современной техносферы является распространение технологического подхода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данных в информацию и информации в знание в условиях появления феномена «больших данных» является одной из значимых и востребованных в профессиональной сфере технологий. </w:t>
      </w:r>
    </w:p>
    <w:p w14:paraId="4632AF04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Освоение содержания модуля осуществляется на протяжении всего курса технологии на уровне основного общего образования. Содержание модуля построено на основе последовательного знакомства обучающихся с технологическими процессами, техническими системами, материалами, производством и профессиональной деятельностью. </w:t>
      </w:r>
    </w:p>
    <w:p w14:paraId="2170F5BC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«Технологии обработки материалов и пищевых продуктов»</w:t>
      </w:r>
    </w:p>
    <w:p w14:paraId="058FF981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модуле на конкретных примерах представлено освоение технологий обработки материалов по единой схеме: историко-культурное значение материала, экспериментальное изучение свойств материала, знакомство с инструментами, технологиями обработки, организация рабочего места, правила безопасного использования инструментов и приспособлений, экологические последствия использования материалов и применения технологий, а также характеризуются профессии, непосредственно связанные с получением и обработкой данных материалов. Изучение материалов и технологий предполагается в процессе выполнения учебного проекта, результатом которого будет продукт-изделие, изготовленный обучающимися. Модуль может быть представлен как проектный цикл по освоению технологии обработки материалов.</w:t>
      </w:r>
    </w:p>
    <w:p w14:paraId="7F6372EC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«Компьютерная графика. Черчение»</w:t>
      </w:r>
    </w:p>
    <w:p w14:paraId="253CB641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 рамках данного модуля обучающиеся знакомятся с основными видами и областями применения графической информации, с различными типами графических изображений и их элементами, учатся применять чертёжные инструменты, читать и выполнять чертежи на бумажном носителе с соблюдением основных правил, знакомятся с инструментами и условными графическими обозначениями графических редакторов, учатся создавать с их помощью тексты и рисунки, знакомятся с видами конструкторской документации и графических моделей, овладевают навыками чтения, выполнения и оформления сборочных чертежей, ручными и автоматизированными способами подготовки чертежей, эскизов и технических рисунков деталей, осуществления расчётов по чертежам.</w:t>
      </w:r>
    </w:p>
    <w:p w14:paraId="2528B275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Приобретаемые в модуле знания и умения необходимы для создания и освоения новых технологий, а также продуктов техносферы, и направлены на решение задачи укрепления кадрового потенциала российского производства.</w:t>
      </w:r>
    </w:p>
    <w:p w14:paraId="2552F9FD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 модуля «Компьютерная графика. Черчение» может быть представлено, в том числе, и отдельными темами или блоками в других модулях. Ориентиром в данном случае будут планируемые предметные результаты за год обучения.</w:t>
      </w:r>
    </w:p>
    <w:p w14:paraId="7B4D1D52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«Робототехника»</w:t>
      </w:r>
    </w:p>
    <w:p w14:paraId="586ADEC1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модуле наиболее полно реализуется идея конвергенции материальных и информационных технологий. Значимость данного модуля заключается в том, что при его освоении формируются навыки работы с когнитивной составляющей (действиями, операциями и этапами).</w:t>
      </w:r>
    </w:p>
    <w:p w14:paraId="16F077A5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Модуль «Робототехника» позволяет в процессе конструирования, создания действующих моделей роботов интегрировать знания о технике и технических устройствах, электронике, программировании, фундаментальные знания, полученные в рамках учебных предметов, а также дополнительного образования и самообразования.</w:t>
      </w:r>
    </w:p>
    <w:p w14:paraId="222AAD24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«3D-моделирование, прототипирование, макетирование»</w:t>
      </w:r>
    </w:p>
    <w:p w14:paraId="5A40FA65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Модуль в значительной мере нацелен на реализацию основного методического принципа модульного курса технологии: освоение технологии идёт неразрывно с освоением методологии познания, основой которого является моделирование. При этом связь технологии с процессом познания носит двусторонний характер: анализ модели позволяет выделить составляющие её элементы и открывает возможность использовать технологический подход при построении моделей, необходимых для познания объекта. Модуль играет важную роль в формировании знаний и </w:t>
      </w:r>
      <w:r>
        <w:rPr>
          <w:rFonts w:ascii="Times New Roman" w:hAnsi="Times New Roman"/>
          <w:color w:val="000000"/>
          <w:sz w:val="28"/>
        </w:rPr>
        <w:lastRenderedPageBreak/>
        <w:t>умений, необходимых для проектирования и усовершенствования продуктов (предметов), освоения и создания технологий.</w:t>
      </w:r>
    </w:p>
    <w:p w14:paraId="09D2D700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модульную программу по учебному предмету «Труд (технология)» могут быть включены вариативные модули, разработанные по запросу участников образовательных отношений, в соответствии с этнокультурными и региональными особенностями, углубленным изучением отдельных тем инвариантных модулей.</w:t>
      </w:r>
    </w:p>
    <w:p w14:paraId="788EDA76" w14:textId="77777777" w:rsidR="00C75948" w:rsidRDefault="00C75948">
      <w:pPr>
        <w:spacing w:after="0" w:line="72" w:lineRule="auto"/>
        <w:ind w:left="120"/>
        <w:jc w:val="both"/>
      </w:pPr>
    </w:p>
    <w:p w14:paraId="1B5FDB4D" w14:textId="77777777" w:rsidR="00C75948" w:rsidRDefault="00000000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ВАРИАТИВНЫЕ МОДУЛИ ПРОГРАММЫ ПО УЧЕБНОМУ ПРЕДМЕТУ "ТРУД (ТЕХНОЛОГИЯ)"</w:t>
      </w:r>
    </w:p>
    <w:p w14:paraId="476CEB52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Модуль «Автоматизированные системы»</w:t>
      </w:r>
    </w:p>
    <w:p w14:paraId="388C742B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Модуль знакомит обучающихся с автоматизацией технологических процессов на производстве и в быту. Акцент сделан на изучение принципов управления автоматизированными системами и их практической реализации на примере простых технических систем. В результате освоения модуля обучающиеся разрабатывают индивидуальный или групповой проект, имитирующий работу автоматизированной системы (например, системы управления электродвигателем, освещением в помещении и прочее).</w:t>
      </w:r>
    </w:p>
    <w:p w14:paraId="7F51651E" w14:textId="77777777" w:rsidR="00C75948" w:rsidRDefault="00C75948">
      <w:pPr>
        <w:spacing w:after="0" w:line="120" w:lineRule="auto"/>
        <w:ind w:left="120"/>
      </w:pPr>
    </w:p>
    <w:p w14:paraId="70A12562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Модули «Животноводство» и «Растениеводство»</w:t>
      </w:r>
    </w:p>
    <w:p w14:paraId="7124199C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Модули знакомят обучающихся с традиционными и современными технологиями в сельскохозяйственной сфере, направленными на природные объекты, имеющие свои биологические циклы. </w:t>
      </w:r>
    </w:p>
    <w:p w14:paraId="10F75D00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программе по учебному предмету «Труд (технология)» осуществляется реализация межпредметных связей:</w:t>
      </w:r>
    </w:p>
    <w:p w14:paraId="7CB78F0E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 алгеброй и геометрией при изучении модулей «Компьютерная графика. Черчение», «3D-моделирование, прототипирование, макетирование», «Технологии обработки материалов и пищевых продуктов»;</w:t>
      </w:r>
    </w:p>
    <w:p w14:paraId="28F805EC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 химией при освоении разделов, связанных с технологиями химической промышленности в инвариантных модулях;</w:t>
      </w:r>
    </w:p>
    <w:p w14:paraId="4E07EFB2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 биологией при изучении современных биотехнологий в инвариантных модулях и при освоении вариативных модулей «Растениеводство» и «Животноводство»;</w:t>
      </w:r>
    </w:p>
    <w:p w14:paraId="21836C03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 физикой при освоении моделей машин и механизмов, модуля «Робототехника», «3D-моделирование, прототипирование, макетирование», «Технологии обработки материалов и пищевых продуктов»;</w:t>
      </w:r>
    </w:p>
    <w:p w14:paraId="49D37B97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 информатикой и информационно-коммуникационными технологиями при освоении в инвариантных и вариативных модулях информационных процессов сбора, хранения, преобразования и передачи информации, </w:t>
      </w:r>
      <w:r>
        <w:rPr>
          <w:rFonts w:ascii="Times New Roman" w:hAnsi="Times New Roman"/>
          <w:color w:val="000000"/>
          <w:sz w:val="28"/>
        </w:rPr>
        <w:lastRenderedPageBreak/>
        <w:t>протекающих в технических системах, использовании программных сервисов;</w:t>
      </w:r>
    </w:p>
    <w:p w14:paraId="51393B27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 историей и искусством при освоении элементов промышленной эстетики, народных ремёсел в инвариантном модуле «Производство и технологии»;</w:t>
      </w:r>
    </w:p>
    <w:p w14:paraId="1B9F2535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 обществознанием при освоении тем в инвариантном модуле «Производство и технологии».</w:t>
      </w:r>
    </w:p>
    <w:p w14:paraId="43631428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Общее число часов, отведенное на изучение учебного предмета "Труд (технология) – 272 часа: в 5 классе – 68 часов (2 часа в неделю), в 6 классе – 68 часов (2 часа в неделю), в 7 классе – 68 часов (2 часа в неделю), в 8 классе – 34 часа (1 час в неделю), в 9 классе – 34 часа (1 час в неделю). </w:t>
      </w:r>
    </w:p>
    <w:p w14:paraId="4B091B52" w14:textId="77777777" w:rsidR="00C75948" w:rsidRDefault="00C75948">
      <w:pPr>
        <w:sectPr w:rsidR="00C75948">
          <w:pgSz w:w="11906" w:h="16383"/>
          <w:pgMar w:top="1134" w:right="850" w:bottom="1134" w:left="1701" w:header="720" w:footer="720" w:gutter="0"/>
          <w:cols w:space="720"/>
        </w:sectPr>
      </w:pPr>
    </w:p>
    <w:p w14:paraId="3769FBFF" w14:textId="77777777" w:rsidR="00C75948" w:rsidRDefault="00000000">
      <w:pPr>
        <w:spacing w:before="161" w:after="161"/>
        <w:ind w:left="120"/>
      </w:pPr>
      <w:bookmarkStart w:id="2" w:name="block-78268155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СОДЕРЖАНИЕ УЧЕБНОГО ПРЕДМЕТА</w:t>
      </w:r>
    </w:p>
    <w:p w14:paraId="77F52BFE" w14:textId="77777777" w:rsidR="00C75948" w:rsidRDefault="00000000">
      <w:pPr>
        <w:spacing w:before="180" w:after="0" w:line="264" w:lineRule="auto"/>
        <w:ind w:left="120"/>
        <w:jc w:val="both"/>
      </w:pPr>
      <w:bookmarkStart w:id="3" w:name="_Toc141791714"/>
      <w:bookmarkEnd w:id="3"/>
      <w:r>
        <w:rPr>
          <w:rFonts w:ascii="Times New Roman" w:hAnsi="Times New Roman"/>
          <w:b/>
          <w:color w:val="000000"/>
          <w:sz w:val="28"/>
        </w:rPr>
        <w:t>ИНВАРИАНТНЫЕ МОДУЛИ</w:t>
      </w:r>
    </w:p>
    <w:p w14:paraId="13A59E9F" w14:textId="77777777" w:rsidR="00C75948" w:rsidRDefault="00C75948">
      <w:pPr>
        <w:spacing w:after="0"/>
        <w:ind w:left="120"/>
      </w:pPr>
      <w:bookmarkStart w:id="4" w:name="_Toc157707439"/>
      <w:bookmarkEnd w:id="4"/>
    </w:p>
    <w:p w14:paraId="53C2EA3D" w14:textId="77777777" w:rsidR="00C75948" w:rsidRDefault="00000000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Модуль «Производство и технологии»</w:t>
      </w:r>
    </w:p>
    <w:p w14:paraId="77A11401" w14:textId="77777777" w:rsidR="00C75948" w:rsidRDefault="00C75948">
      <w:pPr>
        <w:spacing w:after="0" w:line="72" w:lineRule="auto"/>
        <w:ind w:left="120"/>
        <w:jc w:val="both"/>
      </w:pPr>
    </w:p>
    <w:p w14:paraId="79894F23" w14:textId="77777777" w:rsidR="00C75948" w:rsidRDefault="00000000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14:paraId="23ADFDC2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Технологии вокруг нас. Материальный мир и потребности человека. Трудовая деятельность человека и создание вещей (изделий).</w:t>
      </w:r>
    </w:p>
    <w:p w14:paraId="64ECC1AF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Материальные технологии. Технологический процесс. Производство и техника. Роль техники в производственной деятельности человека. Классификация техники.</w:t>
      </w:r>
    </w:p>
    <w:p w14:paraId="69CF37FB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Проекты и ресурсы в производственной деятельности человека. Проект как форма организации деятельности. Виды проектов. Этапы проектной деятельности. Проектная документация.</w:t>
      </w:r>
    </w:p>
    <w:p w14:paraId="4DA3771E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Какие бывают профессии. Мир труда и профессий. Социальная значимость профессий.</w:t>
      </w:r>
    </w:p>
    <w:p w14:paraId="131D990F" w14:textId="77777777" w:rsidR="00C75948" w:rsidRDefault="00C75948">
      <w:pPr>
        <w:spacing w:after="0" w:line="48" w:lineRule="auto"/>
        <w:ind w:left="120"/>
        <w:jc w:val="both"/>
      </w:pPr>
    </w:p>
    <w:p w14:paraId="7185A226" w14:textId="77777777" w:rsidR="00C75948" w:rsidRDefault="00000000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14:paraId="2EAA7382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Модели и моделирование. </w:t>
      </w:r>
    </w:p>
    <w:p w14:paraId="5C1E04B0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машин и механизмов. Кинематические схемы. </w:t>
      </w:r>
    </w:p>
    <w:p w14:paraId="06A6B233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Технологические задачи и способы их решения.</w:t>
      </w:r>
    </w:p>
    <w:p w14:paraId="440F1556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Техническое моделирование и конструирование. Конструкторская документация.</w:t>
      </w:r>
    </w:p>
    <w:p w14:paraId="11B250AC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Перспективы развития техники и технологий.</w:t>
      </w:r>
    </w:p>
    <w:p w14:paraId="00CD9474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Мир профессий. Инженерные профессии.</w:t>
      </w:r>
    </w:p>
    <w:p w14:paraId="69C4E1EE" w14:textId="77777777" w:rsidR="00C75948" w:rsidRDefault="00C75948">
      <w:pPr>
        <w:spacing w:after="0" w:line="72" w:lineRule="auto"/>
        <w:ind w:left="120"/>
        <w:jc w:val="both"/>
      </w:pPr>
    </w:p>
    <w:p w14:paraId="411C65B7" w14:textId="77777777" w:rsidR="00C75948" w:rsidRDefault="00000000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14:paraId="79770541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Создание технологий как основная задача современной науки. </w:t>
      </w:r>
    </w:p>
    <w:p w14:paraId="66117E67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Промышленная эстетика. Дизайн.</w:t>
      </w:r>
    </w:p>
    <w:p w14:paraId="482B35EB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Народные ремёсла. Народные ремёсла и промыслы России.</w:t>
      </w:r>
    </w:p>
    <w:p w14:paraId="3CC065EB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Цифровизация производства. Цифровые технологии и способы обработки информации.</w:t>
      </w:r>
    </w:p>
    <w:p w14:paraId="3C12B147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Управление технологическими процессами. Управление производством. Современные и перспективные технологии.</w:t>
      </w:r>
    </w:p>
    <w:p w14:paraId="3427C085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Понятие высокотехнологичных отраслей. «Высокие технологии» двойного назначения.</w:t>
      </w:r>
    </w:p>
    <w:p w14:paraId="74116BFB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Разработка и внедрение технологий многократного использования материалов, технологий безотходного производства.</w:t>
      </w:r>
    </w:p>
    <w:p w14:paraId="5B6868D4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Мир профессий. Профессии, связанные с дизайном, их востребованность на рынке труда.</w:t>
      </w:r>
    </w:p>
    <w:p w14:paraId="4F8A758A" w14:textId="77777777" w:rsidR="00C75948" w:rsidRDefault="00C75948">
      <w:pPr>
        <w:spacing w:after="0" w:line="72" w:lineRule="auto"/>
        <w:ind w:left="120"/>
        <w:jc w:val="both"/>
      </w:pPr>
    </w:p>
    <w:p w14:paraId="0DCC17E3" w14:textId="77777777" w:rsidR="00C75948" w:rsidRDefault="00000000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8 класс</w:t>
      </w:r>
    </w:p>
    <w:p w14:paraId="69BD1064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Общие принципы управления. Управление и организация. Управление современным производством.</w:t>
      </w:r>
    </w:p>
    <w:p w14:paraId="152ABD9F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Производство и его виды. Инновации и инновационные процессы на предприятиях. Управление инновациями.</w:t>
      </w:r>
    </w:p>
    <w:p w14:paraId="23B948D1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Рынок труда. Функции рынка труда. Трудовые ресурсы.</w:t>
      </w:r>
    </w:p>
    <w:p w14:paraId="162B3B6A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Мир профессий. Профессия, квалификация и компетенции. Выбор профессии в зависимости от интересов и способностей человека. Профессиональное самоопределение. </w:t>
      </w:r>
    </w:p>
    <w:p w14:paraId="139321E9" w14:textId="77777777" w:rsidR="00C75948" w:rsidRDefault="00C75948">
      <w:pPr>
        <w:spacing w:after="0" w:line="120" w:lineRule="auto"/>
        <w:ind w:left="120"/>
        <w:jc w:val="both"/>
      </w:pPr>
    </w:p>
    <w:p w14:paraId="0E88974D" w14:textId="77777777" w:rsidR="00C75948" w:rsidRDefault="00000000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14:paraId="29212C88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Предпринимательство и предприниматель. Сущность культуры предпринимательства. Виды предпринимательской деятельности. </w:t>
      </w:r>
    </w:p>
    <w:p w14:paraId="78B622C9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Внутренняя и внешняя среда предпринимательства. Базовые составляющие внутренней среды. </w:t>
      </w:r>
    </w:p>
    <w:p w14:paraId="7E6180DC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Модель реализации бизнес-идеи. Этапы разработки бизнес-проекта: анализ выбранного направления экономической деятельности, создание логотипа фирмы, разработка бизнес-плана. Эффективность предпринимательской деятельности. </w:t>
      </w:r>
    </w:p>
    <w:p w14:paraId="7D998442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Технологическое предпринимательство. Инновации и их виды. Новые рынки для продуктов.</w:t>
      </w:r>
    </w:p>
    <w:p w14:paraId="0573E06D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Мир профессий. Выбор профессии. </w:t>
      </w:r>
    </w:p>
    <w:p w14:paraId="4975603B" w14:textId="77777777" w:rsidR="00C75948" w:rsidRDefault="00C75948">
      <w:pPr>
        <w:spacing w:after="0"/>
        <w:ind w:left="120"/>
        <w:jc w:val="both"/>
      </w:pPr>
      <w:bookmarkStart w:id="5" w:name="_Toc157707445"/>
      <w:bookmarkEnd w:id="5"/>
    </w:p>
    <w:p w14:paraId="36F99ED6" w14:textId="77777777" w:rsidR="00C75948" w:rsidRDefault="00C75948">
      <w:pPr>
        <w:spacing w:after="0" w:line="48" w:lineRule="auto"/>
        <w:ind w:left="120"/>
        <w:jc w:val="both"/>
      </w:pPr>
    </w:p>
    <w:p w14:paraId="214F44B2" w14:textId="77777777" w:rsidR="00C75948" w:rsidRDefault="00C75948">
      <w:pPr>
        <w:spacing w:after="0" w:line="120" w:lineRule="auto"/>
        <w:ind w:left="120"/>
        <w:jc w:val="both"/>
      </w:pPr>
    </w:p>
    <w:p w14:paraId="790B290B" w14:textId="77777777" w:rsidR="00C75948" w:rsidRDefault="00000000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Модуль «Компьютерная графика. Черчение»</w:t>
      </w:r>
    </w:p>
    <w:p w14:paraId="3C3276AB" w14:textId="77777777" w:rsidR="00C75948" w:rsidRDefault="00C75948">
      <w:pPr>
        <w:spacing w:after="0" w:line="120" w:lineRule="auto"/>
        <w:ind w:left="120"/>
        <w:jc w:val="both"/>
      </w:pPr>
    </w:p>
    <w:p w14:paraId="76FF58B5" w14:textId="77777777" w:rsidR="00C75948" w:rsidRDefault="00000000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14:paraId="3CFB08BF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Графическая информация как средство передачи информации о материальном мире (вещах). Виды и области применения графической информации (графических изображений).</w:t>
      </w:r>
    </w:p>
    <w:p w14:paraId="058B5DEF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Основы графической грамоты. Графические материалы и инструменты.</w:t>
      </w:r>
    </w:p>
    <w:p w14:paraId="4E9F456F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Типы графических изображений (рисунок, диаграмма, графики, графы, эскиз, технический рисунок, чертёж, схема, карта, пиктограмма и другое.).</w:t>
      </w:r>
    </w:p>
    <w:p w14:paraId="4F378239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Основные элементы графических изображений (точка, линия, контур, буквы и цифры, условные знаки).</w:t>
      </w:r>
    </w:p>
    <w:p w14:paraId="1F8BA8D0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Правила построения чертежей (рамка, основная надпись, масштаб, виды, нанесение размеров).</w:t>
      </w:r>
    </w:p>
    <w:p w14:paraId="4BD800D0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чертежа.</w:t>
      </w:r>
    </w:p>
    <w:p w14:paraId="38A40FD1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Мир профессий. Профессии, связанные с черчением, их востребованность на рынке труда.</w:t>
      </w:r>
    </w:p>
    <w:p w14:paraId="08FFA01E" w14:textId="77777777" w:rsidR="00C75948" w:rsidRDefault="00C75948">
      <w:pPr>
        <w:spacing w:after="0" w:line="120" w:lineRule="auto"/>
        <w:ind w:left="120"/>
        <w:jc w:val="both"/>
      </w:pPr>
    </w:p>
    <w:p w14:paraId="51AE548C" w14:textId="77777777" w:rsidR="00C75948" w:rsidRDefault="00000000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14:paraId="27EE5ACC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Создание проектной документации.</w:t>
      </w:r>
    </w:p>
    <w:p w14:paraId="7E1E1913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Основы выполнения чертежей с использованием чертёжных инструментов и приспособлений.</w:t>
      </w:r>
    </w:p>
    <w:p w14:paraId="63B4ED5B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Стандарты оформления.</w:t>
      </w:r>
    </w:p>
    <w:p w14:paraId="2F0294DA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Понятие о графическом редакторе, компьютерной графике.</w:t>
      </w:r>
    </w:p>
    <w:p w14:paraId="11152C0A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Инструменты графического редактора. Создание эскиза в графическом редакторе.</w:t>
      </w:r>
    </w:p>
    <w:p w14:paraId="744741FD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Инструменты для создания и редактирования текста в графическом редакторе.</w:t>
      </w:r>
    </w:p>
    <w:p w14:paraId="6CBB7640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Создание печатной продукции в графическом редакторе.</w:t>
      </w:r>
    </w:p>
    <w:p w14:paraId="6EB47274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Мир профессий. Профессии, связанные с черчением, их востребованность на рынке труда.</w:t>
      </w:r>
    </w:p>
    <w:p w14:paraId="1B97BA10" w14:textId="77777777" w:rsidR="00C75948" w:rsidRDefault="00C75948">
      <w:pPr>
        <w:spacing w:after="0" w:line="120" w:lineRule="auto"/>
        <w:ind w:left="120"/>
        <w:jc w:val="both"/>
      </w:pPr>
    </w:p>
    <w:p w14:paraId="26C9BD46" w14:textId="77777777" w:rsidR="00C75948" w:rsidRDefault="00000000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14:paraId="246EE885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Понятие о конструкторской документации. Формы деталей и их конструктивные элементы. Изображение и последовательность выполнения чертежа. Единая система конструкторской документации (ЕСКД). Государственный стандарт (ГОСТ).</w:t>
      </w:r>
    </w:p>
    <w:p w14:paraId="4DDAF1BC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Общие сведения о сборочных чертежах. Оформление сборочного чертежа. Правила чтения сборочных чертежей.</w:t>
      </w:r>
    </w:p>
    <w:p w14:paraId="637894B5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Понятие графической модели.</w:t>
      </w:r>
    </w:p>
    <w:p w14:paraId="23EDD4AC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Применение компьютеров для разработки графической документации. Построение геометрических фигур, чертежей деталей в системе автоматизированного проектирования.</w:t>
      </w:r>
    </w:p>
    <w:p w14:paraId="76049A0E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Математические, физические и информационные модели.</w:t>
      </w:r>
    </w:p>
    <w:p w14:paraId="2997078B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Графические модели. Виды графических моделей.</w:t>
      </w:r>
    </w:p>
    <w:p w14:paraId="22092E19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Количественная и качественная оценка модели.</w:t>
      </w:r>
    </w:p>
    <w:p w14:paraId="553A3D50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Мир профессий. Профессии, связанные с черчением, их востребованность на рынке труда.</w:t>
      </w:r>
    </w:p>
    <w:p w14:paraId="364F03CC" w14:textId="77777777" w:rsidR="00C75948" w:rsidRDefault="00C75948">
      <w:pPr>
        <w:spacing w:after="0" w:line="120" w:lineRule="auto"/>
        <w:ind w:left="120"/>
        <w:jc w:val="both"/>
      </w:pPr>
    </w:p>
    <w:p w14:paraId="10518BDE" w14:textId="77777777" w:rsidR="00C75948" w:rsidRDefault="00000000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14:paraId="236F8690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Применение программного обеспечения для создания проектной документации: моделей объектов и их чертежей.</w:t>
      </w:r>
    </w:p>
    <w:p w14:paraId="0889FDA9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Создание документов, виды документов. Основная надпись.</w:t>
      </w:r>
    </w:p>
    <w:p w14:paraId="30D4EA7A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Геометрические примитивы.</w:t>
      </w:r>
    </w:p>
    <w:p w14:paraId="733418FE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Создание, редактирование и трансформация графических объектов.</w:t>
      </w:r>
    </w:p>
    <w:p w14:paraId="30AFBDD6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Сложные 3D-модели и сборочные чертежи.</w:t>
      </w:r>
    </w:p>
    <w:p w14:paraId="6112946E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Изделия и их модели. Анализ формы объекта и синтез модели.</w:t>
      </w:r>
    </w:p>
    <w:p w14:paraId="20D52A10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План создания 3D-модели.</w:t>
      </w:r>
    </w:p>
    <w:p w14:paraId="2CBB6315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Дерево модели. Формообразование детали. Способы редактирования операции формообразования и эскиза.</w:t>
      </w:r>
    </w:p>
    <w:p w14:paraId="2BD4EA1B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Мир профессий. Профессии, связанные с компьютерной графикой, их востребованность на рынке труда.</w:t>
      </w:r>
    </w:p>
    <w:p w14:paraId="2225E09B" w14:textId="77777777" w:rsidR="00C75948" w:rsidRDefault="00C75948">
      <w:pPr>
        <w:spacing w:after="0" w:line="120" w:lineRule="auto"/>
        <w:ind w:left="120"/>
        <w:jc w:val="both"/>
      </w:pPr>
    </w:p>
    <w:p w14:paraId="22266923" w14:textId="77777777" w:rsidR="00C75948" w:rsidRDefault="00000000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14:paraId="369C1A7D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Система автоматизации проектно-конструкторских работ — САПР. Чертежи с использованием в системе автоматизированного проектирования (САПР) для подготовки проекта изделия.</w:t>
      </w:r>
    </w:p>
    <w:p w14:paraId="1DB0FEC9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Оформление конструкторской документации, в том числе, с использованием систем автоматизированного проектирования (САПР).</w:t>
      </w:r>
    </w:p>
    <w:p w14:paraId="2A2B228A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Объём документации: пояснительная записка, спецификация. Графические документы: технический рисунок объекта, чертёж общего вида, чертежи деталей. Условности и упрощения на чертеже. Создание презентации.</w:t>
      </w:r>
    </w:p>
    <w:p w14:paraId="53D8C07A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 w14:paraId="3D5CF8F0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Мир профессий. 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 w14:paraId="32C6E941" w14:textId="77777777" w:rsidR="00C75948" w:rsidRDefault="00C75948">
      <w:pPr>
        <w:spacing w:after="0"/>
        <w:ind w:left="120"/>
        <w:jc w:val="both"/>
      </w:pPr>
      <w:bookmarkStart w:id="6" w:name="_Toc157707451"/>
      <w:bookmarkEnd w:id="6"/>
    </w:p>
    <w:p w14:paraId="13EF22D4" w14:textId="77777777" w:rsidR="00C75948" w:rsidRDefault="00C75948">
      <w:pPr>
        <w:spacing w:after="0" w:line="144" w:lineRule="auto"/>
        <w:ind w:left="120"/>
        <w:jc w:val="both"/>
      </w:pPr>
    </w:p>
    <w:p w14:paraId="5817EC0A" w14:textId="77777777" w:rsidR="00C75948" w:rsidRDefault="00000000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Модуль «3D-моделирование, прототипирование, макетирование»</w:t>
      </w:r>
    </w:p>
    <w:p w14:paraId="28C73159" w14:textId="77777777" w:rsidR="00C75948" w:rsidRDefault="00C75948">
      <w:pPr>
        <w:spacing w:after="0" w:line="120" w:lineRule="auto"/>
        <w:ind w:left="120"/>
        <w:jc w:val="both"/>
      </w:pPr>
    </w:p>
    <w:p w14:paraId="7CBCE484" w14:textId="77777777" w:rsidR="00C75948" w:rsidRDefault="00000000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14:paraId="75979D34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и свойства, назначение моделей. Адекватность модели моделируемому объекту и целям моделирования.</w:t>
      </w:r>
    </w:p>
    <w:p w14:paraId="5476BA77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Понятие о макетировании. Типы макетов. Материалы и инструменты для бумажного макетирования. Выполнение развёртки, сборка деталей макета. Разработка графической документации.</w:t>
      </w:r>
    </w:p>
    <w:p w14:paraId="69DC5AB1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Создание объёмных моделей с помощью компьютерных программ.</w:t>
      </w:r>
    </w:p>
    <w:p w14:paraId="459034FB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Программы для просмотра на экране компьютера файлов с готовыми цифровыми трёхмерными моделями и последующей распечатки их развёрток.</w:t>
      </w:r>
    </w:p>
    <w:p w14:paraId="484D649D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Программа для редактирования готовых моделей и последующей их распечатки. Инструменты для редактирования моделей.</w:t>
      </w:r>
    </w:p>
    <w:p w14:paraId="5C19B64C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Мир профессий. Профессии, связанные с 3D-печатью.</w:t>
      </w:r>
    </w:p>
    <w:p w14:paraId="61736497" w14:textId="77777777" w:rsidR="00C75948" w:rsidRDefault="00C75948">
      <w:pPr>
        <w:spacing w:after="0" w:line="120" w:lineRule="auto"/>
        <w:ind w:left="120"/>
        <w:jc w:val="both"/>
      </w:pPr>
    </w:p>
    <w:p w14:paraId="22E6CCAC" w14:textId="77777777" w:rsidR="00C75948" w:rsidRDefault="00000000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8 класс</w:t>
      </w:r>
    </w:p>
    <w:p w14:paraId="0B46B7D5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3D-моделирование как технология создания визуальных моделей.</w:t>
      </w:r>
    </w:p>
    <w:p w14:paraId="33071596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Графические примитивы в 3D-моделировании. Куб и кубоид. Шар и многогранник. Цилиндр, призма, пирамида.</w:t>
      </w:r>
    </w:p>
    <w:p w14:paraId="31D3DF9A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Операции над примитивами. Поворот тел в пространстве. Масштабирование тел. Вычитание, пересечение и объединение геометрических тел.</w:t>
      </w:r>
    </w:p>
    <w:p w14:paraId="2835F50F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Понятие «прототипирование». Создание цифровой объёмной модели.</w:t>
      </w:r>
    </w:p>
    <w:p w14:paraId="3906F952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Инструменты для создания цифровой объёмной модели.</w:t>
      </w:r>
    </w:p>
    <w:p w14:paraId="5B979375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Мир профессий. Профессии, связанные с 3D-печатью.</w:t>
      </w:r>
    </w:p>
    <w:p w14:paraId="6100D315" w14:textId="77777777" w:rsidR="00C75948" w:rsidRDefault="00C75948">
      <w:pPr>
        <w:spacing w:after="0" w:line="120" w:lineRule="auto"/>
        <w:ind w:left="120"/>
        <w:jc w:val="both"/>
      </w:pPr>
    </w:p>
    <w:p w14:paraId="77AEB5D3" w14:textId="77777777" w:rsidR="00C75948" w:rsidRDefault="00000000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14:paraId="048260C2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Моделирование сложных объектов. Рендеринг. Полигональная сетка.</w:t>
      </w:r>
    </w:p>
    <w:p w14:paraId="18C6A4C2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Понятие «аддитивные технологии».</w:t>
      </w:r>
    </w:p>
    <w:p w14:paraId="17AB5562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Технологическое оборудование для аддитивных технологий: 3D-принтеры.</w:t>
      </w:r>
    </w:p>
    <w:p w14:paraId="22F75F34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Области применения трёхмерной печати. Сырьё для трёхмерной печати.</w:t>
      </w:r>
    </w:p>
    <w:p w14:paraId="070C1620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Этапы аддитивного производства. Правила безопасного пользования 3D-принтером. Основные настройки для выполнения печати на 3D-принтере.</w:t>
      </w:r>
    </w:p>
    <w:p w14:paraId="75B980FE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Подготовка к печати. Печать 3D-модели.</w:t>
      </w:r>
    </w:p>
    <w:p w14:paraId="68969964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Профессии, связанные с 3D-печатью.</w:t>
      </w:r>
    </w:p>
    <w:p w14:paraId="74877AC0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Мир профессий. Профессии, связанные с 3D-печатью.</w:t>
      </w:r>
    </w:p>
    <w:p w14:paraId="0C7D0766" w14:textId="77777777" w:rsidR="00C75948" w:rsidRDefault="00C75948">
      <w:pPr>
        <w:spacing w:after="0"/>
        <w:ind w:left="120"/>
        <w:jc w:val="both"/>
      </w:pPr>
      <w:bookmarkStart w:id="7" w:name="_Toc157707455"/>
      <w:bookmarkEnd w:id="7"/>
    </w:p>
    <w:p w14:paraId="33917A0B" w14:textId="77777777" w:rsidR="00C75948" w:rsidRDefault="00C75948">
      <w:pPr>
        <w:spacing w:after="0" w:line="120" w:lineRule="auto"/>
        <w:ind w:left="120"/>
        <w:jc w:val="both"/>
      </w:pPr>
    </w:p>
    <w:p w14:paraId="6F03D55B" w14:textId="77777777" w:rsidR="00C75948" w:rsidRDefault="00000000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Модуль «Технологии обработки материалов и пищевых продуктов»</w:t>
      </w:r>
    </w:p>
    <w:p w14:paraId="011CEA57" w14:textId="77777777" w:rsidR="00C75948" w:rsidRDefault="00C75948">
      <w:pPr>
        <w:spacing w:after="0" w:line="96" w:lineRule="auto"/>
        <w:ind w:left="120"/>
        <w:jc w:val="both"/>
      </w:pPr>
    </w:p>
    <w:p w14:paraId="4D56BCD5" w14:textId="77777777" w:rsidR="00C75948" w:rsidRDefault="00000000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14:paraId="13971E2F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Технологии обработки конструкционных материалов.</w:t>
      </w:r>
    </w:p>
    <w:p w14:paraId="276DB81C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Проектирование, моделирование, конструирование – основные составляющие технологии. Основные элементы структуры технологии: действия, операции, этапы. Технологическая карта.</w:t>
      </w:r>
    </w:p>
    <w:p w14:paraId="373CC524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Бумага и её свойства. Производство бумаги, история и современные технологии.</w:t>
      </w:r>
    </w:p>
    <w:p w14:paraId="3163CE0C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Использование древесины человеком (история и современность). Использование древесины и охрана природы. Общие сведения о древесине хвойных и лиственных пород. Пиломатериалы. Способы обработки древесины. Организация рабочего места при работе с древесиной.</w:t>
      </w:r>
    </w:p>
    <w:p w14:paraId="5CE45F46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Ручной и электрифицированный инструмент для обработки древесины.</w:t>
      </w:r>
    </w:p>
    <w:p w14:paraId="4027F41F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Операции (основные): разметка, пиление, сверление, зачистка, декорирование древесины.</w:t>
      </w:r>
    </w:p>
    <w:p w14:paraId="57CD0E1F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Народные промыслы по обработке древесины.</w:t>
      </w:r>
    </w:p>
    <w:p w14:paraId="70A39253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Мир профессий. Профессии, связанные с производством и обработкой древесины.</w:t>
      </w:r>
    </w:p>
    <w:p w14:paraId="4E317CE7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Индивидуальный творческий (учебный) проект «Изделие из древесины».</w:t>
      </w:r>
    </w:p>
    <w:p w14:paraId="5B918268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Технологии обработки пищевых продуктов.</w:t>
      </w:r>
    </w:p>
    <w:p w14:paraId="7844BD79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Общие сведения о питании и технологиях приготовления пищи.</w:t>
      </w:r>
    </w:p>
    <w:p w14:paraId="0025C82B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Рациональное, здоровое питание, режим питания, пищевая пирамида.</w:t>
      </w:r>
    </w:p>
    <w:p w14:paraId="447CBAD0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Значение выбора продуктов для здоровья человека. Пищевая ценность разных продуктов питания. Пищевая ценность яиц, круп, овощей. Технологии обработки овощей, круп.</w:t>
      </w:r>
    </w:p>
    <w:p w14:paraId="0017A951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Технология приготовления блюд из яиц, круп, овощей. Определение качества продуктов, правила хранения продуктов.</w:t>
      </w:r>
    </w:p>
    <w:p w14:paraId="26C72B92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Интерьер кухни, рациональное размещение мебели. Посуда, инструменты, приспособления для обработки пищевых продуктов, приготовления блюд.</w:t>
      </w:r>
    </w:p>
    <w:p w14:paraId="41DF3AC9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Правила этикета за столом. Условия хранения продуктов питания. Утилизация бытовых и пищевых отходов.</w:t>
      </w:r>
    </w:p>
    <w:p w14:paraId="2BDF01B8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Мир профессий. Профессии, связанные с производством и обработкой пищевых продуктов.</w:t>
      </w:r>
    </w:p>
    <w:p w14:paraId="2551BB60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Групповой проект по теме «Питание и здоровье человека».</w:t>
      </w:r>
    </w:p>
    <w:p w14:paraId="4B8E08F2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Технологии обработки текстильных материалов.</w:t>
      </w:r>
    </w:p>
    <w:p w14:paraId="22FA1929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Основы материаловедения. Текстильные материалы (нитки, ткань), производство и использование человеком. История, культура.</w:t>
      </w:r>
    </w:p>
    <w:p w14:paraId="6FA40D4A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Современные технологии производства тканей с разными свойствами.</w:t>
      </w:r>
    </w:p>
    <w:p w14:paraId="039EB018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Технологии получения текстильных материалов из натуральных волокон растительного, животного происхождения, из химических волокон. Свойства тканей.</w:t>
      </w:r>
    </w:p>
    <w:p w14:paraId="79D644E2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Основы технологии изготовления изделий из текстильных материалов.</w:t>
      </w:r>
    </w:p>
    <w:p w14:paraId="2C1D8CD6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Последовательность изготовления швейного изделия. Контроль качества готового изделия.</w:t>
      </w:r>
    </w:p>
    <w:p w14:paraId="04B0B59A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Устройство швейной машины: виды приводов швейной машины, регуляторы.</w:t>
      </w:r>
    </w:p>
    <w:p w14:paraId="0A338FD8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стежков, швов. Виды ручных и машинных швов (стачные, краевые).</w:t>
      </w:r>
    </w:p>
    <w:p w14:paraId="7721FC1A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Мир профессий. Профессии, связанные со швейным производством.</w:t>
      </w:r>
    </w:p>
    <w:p w14:paraId="6DD158D8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Индивидуальный творческий (учебный) проект «Изделие из текстильных материалов».</w:t>
      </w:r>
    </w:p>
    <w:p w14:paraId="134A49C9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Чертёж выкроек проектного швейного изделия (например, мешок для сменной обуви, прихватка, лоскутное шитьё).</w:t>
      </w:r>
    </w:p>
    <w:p w14:paraId="23FD6C7A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Выполнение технологических операций по пошиву проектного изделия, отделке изделия.</w:t>
      </w:r>
    </w:p>
    <w:p w14:paraId="4C375099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Оценка качества изготовления проектного швейного изделия.</w:t>
      </w:r>
    </w:p>
    <w:p w14:paraId="011BD3FB" w14:textId="77777777" w:rsidR="00C75948" w:rsidRDefault="00C75948">
      <w:pPr>
        <w:spacing w:after="0" w:line="120" w:lineRule="auto"/>
        <w:ind w:left="120"/>
        <w:jc w:val="both"/>
      </w:pPr>
    </w:p>
    <w:p w14:paraId="239FE1DB" w14:textId="77777777" w:rsidR="00C75948" w:rsidRDefault="00000000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14:paraId="47A865B4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Технологии обработки конструкционных материалов.</w:t>
      </w:r>
    </w:p>
    <w:p w14:paraId="225272E3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Получение и использование металлов человеком. Рациональное использование, сбор и переработка вторичного сырья. Общие сведения о видах металлов и сплавах. Тонколистовой металл и проволока.</w:t>
      </w:r>
    </w:p>
    <w:p w14:paraId="500E2B02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Народные промыслы по обработке металла.</w:t>
      </w:r>
    </w:p>
    <w:p w14:paraId="4A94BC93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Способы обработки тонколистового металла.</w:t>
      </w:r>
    </w:p>
    <w:p w14:paraId="47132CDE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Слесарный верстак. Инструменты для разметки, правки, резания тонколистового металла.</w:t>
      </w:r>
    </w:p>
    <w:p w14:paraId="45AD15D8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Операции (основные): правка, разметка, резание, гибка тонколистового металла.</w:t>
      </w:r>
    </w:p>
    <w:p w14:paraId="1C2BC71A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Мир профессий. Профессии, связанные с производством и обработкой металлов.</w:t>
      </w:r>
    </w:p>
    <w:p w14:paraId="5681FCCC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Индивидуальный творческий (учебный) проект «Изделие из металла».</w:t>
      </w:r>
    </w:p>
    <w:p w14:paraId="53CBFB78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Выполнение проектного изделия по технологической карте.</w:t>
      </w:r>
    </w:p>
    <w:p w14:paraId="537B10DF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Потребительские и технические требования к качеству готового изделия.</w:t>
      </w:r>
    </w:p>
    <w:p w14:paraId="33431287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Оценка качества проектного изделия из тонколистового металла.</w:t>
      </w:r>
    </w:p>
    <w:p w14:paraId="2F2AA4E1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Технологии обработки пищевых продуктов.</w:t>
      </w:r>
    </w:p>
    <w:p w14:paraId="12040B6E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Молоко и молочные продукты в питании. Пищевая ценность молока и молочных продуктов. Технологии приготовления блюд из молока и молочных продуктов.</w:t>
      </w:r>
    </w:p>
    <w:p w14:paraId="40373D93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качества молочных продуктов, правила хранения продуктов.</w:t>
      </w:r>
    </w:p>
    <w:p w14:paraId="2241F63D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теста. Технологии приготовления разных видов теста (тесто для вареников, песочное тесто, бисквитное тесто, дрожжевое тесто).</w:t>
      </w:r>
    </w:p>
    <w:p w14:paraId="579040B9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Мир профессий. Профессии, связанные с пищевым производством.</w:t>
      </w:r>
    </w:p>
    <w:p w14:paraId="540FECBF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Групповой проект по теме «Технологии обработки пищевых продуктов».</w:t>
      </w:r>
    </w:p>
    <w:p w14:paraId="01FA38AD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Технологии обработки текстильных материалов.</w:t>
      </w:r>
    </w:p>
    <w:p w14:paraId="775CFDCA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Современные текстильные материалы, получение и свойства.</w:t>
      </w:r>
    </w:p>
    <w:p w14:paraId="45813063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Сравнение свойств тканей, выбор ткани с учётом эксплуатации изделия.</w:t>
      </w:r>
    </w:p>
    <w:p w14:paraId="082A1611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Одежда, виды одежды. Мода и стиль.</w:t>
      </w:r>
    </w:p>
    <w:p w14:paraId="519D4452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Мир профессий. Профессии, связанные с производством одежды.</w:t>
      </w:r>
    </w:p>
    <w:p w14:paraId="1952D5D5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Индивидуальный творческий (учебный) проект «Изделие из текстильных материалов».</w:t>
      </w:r>
    </w:p>
    <w:p w14:paraId="19E21044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Чертёж выкроек проектного швейного изделия (например, укладка для инструментов, сумка, рюкзак; изделие в технике лоскутной пластики).</w:t>
      </w:r>
    </w:p>
    <w:p w14:paraId="1096C9E9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Выполнение технологических операций по раскрою и пошиву проектного изделия, отделке изделия.</w:t>
      </w:r>
    </w:p>
    <w:p w14:paraId="03CCB4E2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Оценка качества изготовления проектного швейного изделия.</w:t>
      </w:r>
    </w:p>
    <w:p w14:paraId="5F43EF48" w14:textId="77777777" w:rsidR="00C75948" w:rsidRDefault="00C75948">
      <w:pPr>
        <w:spacing w:after="0" w:line="120" w:lineRule="auto"/>
        <w:ind w:left="120"/>
        <w:jc w:val="both"/>
      </w:pPr>
    </w:p>
    <w:p w14:paraId="4C3F8B4D" w14:textId="77777777" w:rsidR="00C75948" w:rsidRDefault="00000000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14:paraId="3CCFE343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Технологии обработки конструкционных материалов.</w:t>
      </w:r>
    </w:p>
    <w:p w14:paraId="0E4E5676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Обработка древесины. Технологии механической обработки конструкционных материалов. Технологии отделки изделий из древесины.</w:t>
      </w:r>
    </w:p>
    <w:p w14:paraId="6E57AD87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Обработка металлов. Технологии обработки металлов. Конструкционная сталь. Токарно-винторезный станок. Изделия из металлопроката. Резьба и резьбовые соединения. Нарезание резьбы. Соединение металлических деталей клеем. Отделка деталей.</w:t>
      </w:r>
    </w:p>
    <w:p w14:paraId="34A90AE1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Пластмасса и другие современные материалы: свойства, получение и использование.</w:t>
      </w:r>
    </w:p>
    <w:p w14:paraId="541336E0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Индивидуальный творческий (учебный) проект «Изделие из конструкционных и поделочных материалов».</w:t>
      </w:r>
    </w:p>
    <w:p w14:paraId="002D00C0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Технологии обработки пищевых продуктов.</w:t>
      </w:r>
    </w:p>
    <w:p w14:paraId="59828344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Рыба, морепродукты в питании человека. Пищевая ценность рыбы и морепродуктов. Виды промысловых рыб. Охлаждённая, мороженая рыба. Механическая обработка рыбы. Показатели свежести рыбы. Кулинарная разделка рыбы. Виды тепловой обработки рыбы. Требования к качеству рыбных блюд. Рыбные консервы.</w:t>
      </w:r>
    </w:p>
    <w:p w14:paraId="7EF2A669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Мясо животных, мясо птицы в питании человека. Пищевая ценность мяса. Механическая обработка мяса животных (говядина, свинина, баранина), обработка мяса птицы. Показатели свежести мяса. Виды тепловой обработки мяса.</w:t>
      </w:r>
    </w:p>
    <w:p w14:paraId="3DE70926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Блюда национальной кухни из мяса, рыбы.</w:t>
      </w:r>
    </w:p>
    <w:p w14:paraId="6356CC25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Групповой проект по теме «Технологии обработки пищевых продуктов».</w:t>
      </w:r>
    </w:p>
    <w:p w14:paraId="13E2A360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Мир профессий. Профессии, связанные с общественным питанием.</w:t>
      </w:r>
    </w:p>
    <w:p w14:paraId="78A25DFB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Технологии обработки текстильных материалов.</w:t>
      </w:r>
    </w:p>
    <w:p w14:paraId="07FC6AA9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Конструирование одежды. Плечевая и поясная одежда.</w:t>
      </w:r>
    </w:p>
    <w:p w14:paraId="79948E43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Чертёж выкроек швейного изделия.</w:t>
      </w:r>
    </w:p>
    <w:p w14:paraId="53229B5F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Моделирование поясной и плечевой одежды.</w:t>
      </w:r>
    </w:p>
    <w:p w14:paraId="71AF6F3D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Выполнение технологических операций по раскрою и пошиву изделия, отделке изделия (по выбору обучающихся).</w:t>
      </w:r>
    </w:p>
    <w:p w14:paraId="724B6E4B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Оценка качества изготовления швейного изделия.</w:t>
      </w:r>
    </w:p>
    <w:p w14:paraId="52D32C41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Мир профессий. Профессии, связанные с производством одежды.</w:t>
      </w:r>
    </w:p>
    <w:p w14:paraId="0A55A0F1" w14:textId="77777777" w:rsidR="00C75948" w:rsidRDefault="00C75948">
      <w:pPr>
        <w:spacing w:after="0"/>
        <w:ind w:left="120"/>
        <w:jc w:val="both"/>
      </w:pPr>
      <w:bookmarkStart w:id="8" w:name="_Toc157707459"/>
      <w:bookmarkEnd w:id="8"/>
    </w:p>
    <w:p w14:paraId="120C0389" w14:textId="77777777" w:rsidR="00C75948" w:rsidRDefault="00C75948">
      <w:pPr>
        <w:spacing w:after="0" w:line="120" w:lineRule="auto"/>
        <w:ind w:left="120"/>
        <w:jc w:val="both"/>
      </w:pPr>
    </w:p>
    <w:p w14:paraId="71F06B45" w14:textId="77777777" w:rsidR="00C75948" w:rsidRDefault="00000000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Модуль «Робототехника»</w:t>
      </w:r>
    </w:p>
    <w:p w14:paraId="2F50215D" w14:textId="77777777" w:rsidR="00C75948" w:rsidRDefault="00C75948">
      <w:pPr>
        <w:spacing w:after="0" w:line="120" w:lineRule="auto"/>
        <w:ind w:left="120"/>
        <w:jc w:val="both"/>
      </w:pPr>
    </w:p>
    <w:p w14:paraId="301CCAD2" w14:textId="77777777" w:rsidR="00C75948" w:rsidRDefault="00000000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14:paraId="5B9DB28E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Автоматизация и роботизация. Принципы работы робота.</w:t>
      </w:r>
    </w:p>
    <w:p w14:paraId="4BD7CA60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Классификация современных роботов. Виды роботов, их функции и назначение.</w:t>
      </w:r>
    </w:p>
    <w:p w14:paraId="307BA815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Взаимосвязь конструкции робота и выполняемой им функции.</w:t>
      </w:r>
    </w:p>
    <w:p w14:paraId="12EBF3FD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Робототехнический конструктор и комплектующие.</w:t>
      </w:r>
    </w:p>
    <w:p w14:paraId="00FBF9E5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схем. Сборка роботизированной конструкции по готовой схеме.</w:t>
      </w:r>
    </w:p>
    <w:p w14:paraId="5DAE7685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Базовые принципы программирования.</w:t>
      </w:r>
    </w:p>
    <w:p w14:paraId="0905AC3B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Визуальный язык для программирования простых робототехнических систем.</w:t>
      </w:r>
    </w:p>
    <w:p w14:paraId="39ACFF31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Мир профессий. Профессии в области робототехники.</w:t>
      </w:r>
    </w:p>
    <w:p w14:paraId="3CC6D7A3" w14:textId="77777777" w:rsidR="00C75948" w:rsidRDefault="00C75948">
      <w:pPr>
        <w:spacing w:after="0" w:line="96" w:lineRule="auto"/>
        <w:ind w:left="120"/>
        <w:jc w:val="both"/>
      </w:pPr>
    </w:p>
    <w:p w14:paraId="334B6414" w14:textId="77777777" w:rsidR="00C75948" w:rsidRDefault="00000000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14:paraId="6E4B2143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Мобильная робототехника. Организация перемещения робототехнических устройств.</w:t>
      </w:r>
    </w:p>
    <w:p w14:paraId="53480AEA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Транспортные роботы. Назначение, особенности.</w:t>
      </w:r>
    </w:p>
    <w:p w14:paraId="0DD78B5A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контроллером, моторами, датчиками.</w:t>
      </w:r>
    </w:p>
    <w:p w14:paraId="2109B518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Сборка мобильного робота.</w:t>
      </w:r>
    </w:p>
    <w:p w14:paraId="0C751271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Принципы программирования мобильных роботов.</w:t>
      </w:r>
    </w:p>
    <w:p w14:paraId="02513FCA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интерфейса визуального языка программирования, основные инструменты и команды программирования роботов.</w:t>
      </w:r>
    </w:p>
    <w:p w14:paraId="0208C77B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Мир профессий. Профессии в области робототехники.</w:t>
      </w:r>
    </w:p>
    <w:p w14:paraId="25D97BC6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Учебный проект по робототехнике.</w:t>
      </w:r>
    </w:p>
    <w:p w14:paraId="236E2D59" w14:textId="77777777" w:rsidR="00C75948" w:rsidRDefault="00C75948">
      <w:pPr>
        <w:spacing w:after="0" w:line="120" w:lineRule="auto"/>
        <w:ind w:left="120"/>
        <w:jc w:val="both"/>
      </w:pPr>
    </w:p>
    <w:p w14:paraId="54CE7A09" w14:textId="77777777" w:rsidR="00C75948" w:rsidRDefault="00000000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14:paraId="102C88C9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Промышленные и бытовые роботы, их классификация, назначение, использование.</w:t>
      </w:r>
    </w:p>
    <w:p w14:paraId="17882E82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Беспилотные автоматизированные системы, их виды, назначение.</w:t>
      </w:r>
    </w:p>
    <w:p w14:paraId="5E6D0080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Программирование контроллера, в среде конкретного языка программирования, основные инструменты и команды программирования роботов.</w:t>
      </w:r>
    </w:p>
    <w:p w14:paraId="16B90F16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Реализация алгоритмов управления отдельными компонентами и роботизированными системами.</w:t>
      </w:r>
    </w:p>
    <w:p w14:paraId="548477A3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 и проверка на работоспособность, усовершенствование конструкции робота.</w:t>
      </w:r>
    </w:p>
    <w:p w14:paraId="78EE8E57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Мир профессий. Профессии в области робототехники.</w:t>
      </w:r>
    </w:p>
    <w:p w14:paraId="72D78F8C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Учебный проект по робототехнике.</w:t>
      </w:r>
    </w:p>
    <w:p w14:paraId="52AAD615" w14:textId="77777777" w:rsidR="00C75948" w:rsidRDefault="00C75948">
      <w:pPr>
        <w:spacing w:after="0" w:line="120" w:lineRule="auto"/>
        <w:ind w:left="120"/>
        <w:jc w:val="both"/>
      </w:pPr>
    </w:p>
    <w:p w14:paraId="7EE3D6F1" w14:textId="77777777" w:rsidR="00C75948" w:rsidRDefault="00000000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14:paraId="05B9CA4C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История развития беспилотного авиастроения, применение беспилотных летательных аппаратов.</w:t>
      </w:r>
    </w:p>
    <w:p w14:paraId="43928B11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Классификация беспилотных летательных аппаратов.</w:t>
      </w:r>
    </w:p>
    <w:p w14:paraId="67EDF3A0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беспилотных летательных аппаратов. </w:t>
      </w:r>
    </w:p>
    <w:p w14:paraId="2EA822E8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Правила безопасной эксплуатации аккумулятора. </w:t>
      </w:r>
    </w:p>
    <w:p w14:paraId="034FF9B3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Воздушный винт, характеристика. Аэродинамика полёта.</w:t>
      </w:r>
    </w:p>
    <w:p w14:paraId="2E2AEC38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Органы управления. Управление беспилотными летательными аппаратами.</w:t>
      </w:r>
    </w:p>
    <w:p w14:paraId="3FB4EFEC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Обеспечение безопасности при подготовке к полету, во время полета.</w:t>
      </w:r>
    </w:p>
    <w:p w14:paraId="1B64F778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Мир профессий. Профессии в области робототехники.</w:t>
      </w:r>
    </w:p>
    <w:p w14:paraId="0B767C0E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Учебный проект по робототехнике (одна из предложенных тем на выбор).</w:t>
      </w:r>
    </w:p>
    <w:p w14:paraId="5B81E72C" w14:textId="77777777" w:rsidR="00C75948" w:rsidRDefault="00C75948">
      <w:pPr>
        <w:spacing w:after="0" w:line="120" w:lineRule="auto"/>
        <w:ind w:left="120"/>
        <w:jc w:val="both"/>
      </w:pPr>
    </w:p>
    <w:p w14:paraId="218E64C5" w14:textId="77777777" w:rsidR="00C75948" w:rsidRDefault="00000000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14:paraId="6EBC8E9D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Робототехнические и автоматизированные системы. </w:t>
      </w:r>
    </w:p>
    <w:p w14:paraId="52B80DF4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Система интернет вещей. Промышленный интернет вещей.</w:t>
      </w:r>
    </w:p>
    <w:p w14:paraId="79FC1949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Потребительский интернет вещей. </w:t>
      </w:r>
    </w:p>
    <w:p w14:paraId="576308F1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Искусственный интеллект в управлении автоматизированными и роботизированными системами. Технология машинного зрения. Нейротехнологии и нейроинтерфейсы. </w:t>
      </w:r>
    </w:p>
    <w:p w14:paraId="0D5AF679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Конструирование и моделирование автоматизированных и роботизированных систем. </w:t>
      </w:r>
    </w:p>
    <w:p w14:paraId="75AE292A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Управление групповым взаимодействием роботов (наземные роботы, беспилотные летательные аппараты).</w:t>
      </w:r>
    </w:p>
    <w:p w14:paraId="356E2CB7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Управление роботами с использованием телеметрических систем.</w:t>
      </w:r>
    </w:p>
    <w:p w14:paraId="5EB63714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Мир профессий. Профессии в области робототехники.</w:t>
      </w:r>
    </w:p>
    <w:p w14:paraId="0F6BE8DD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Индивидуальный проект по робототехнике.</w:t>
      </w:r>
    </w:p>
    <w:p w14:paraId="39D11DA8" w14:textId="77777777" w:rsidR="00C75948" w:rsidRDefault="00C75948">
      <w:pPr>
        <w:spacing w:after="0" w:line="264" w:lineRule="auto"/>
        <w:ind w:firstLine="600"/>
        <w:jc w:val="both"/>
      </w:pPr>
      <w:bookmarkStart w:id="9" w:name="_Toc141791715"/>
      <w:bookmarkEnd w:id="9"/>
    </w:p>
    <w:p w14:paraId="266B98CA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ВАРИАТИВНЫЕ МОДУЛИ</w:t>
      </w:r>
    </w:p>
    <w:p w14:paraId="08D1404C" w14:textId="77777777" w:rsidR="00C75948" w:rsidRDefault="00C75948">
      <w:pPr>
        <w:spacing w:after="0"/>
        <w:ind w:left="120"/>
        <w:jc w:val="both"/>
      </w:pPr>
      <w:bookmarkStart w:id="10" w:name="_Toc157707466"/>
      <w:bookmarkEnd w:id="10"/>
    </w:p>
    <w:p w14:paraId="5E9C5EF3" w14:textId="77777777" w:rsidR="00C75948" w:rsidRDefault="00C75948">
      <w:pPr>
        <w:spacing w:after="0" w:line="120" w:lineRule="auto"/>
        <w:ind w:left="120"/>
        <w:jc w:val="both"/>
      </w:pPr>
    </w:p>
    <w:p w14:paraId="2FF38B16" w14:textId="77777777" w:rsidR="00C75948" w:rsidRDefault="00000000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Модуль «Автоматизированные системы»</w:t>
      </w:r>
    </w:p>
    <w:p w14:paraId="2D2B99AB" w14:textId="77777777" w:rsidR="00C75948" w:rsidRDefault="00C75948">
      <w:pPr>
        <w:spacing w:after="0" w:line="72" w:lineRule="auto"/>
        <w:ind w:left="120"/>
        <w:jc w:val="both"/>
      </w:pPr>
    </w:p>
    <w:p w14:paraId="7CB30451" w14:textId="77777777" w:rsidR="00C75948" w:rsidRDefault="00000000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8–9 классы</w:t>
      </w:r>
    </w:p>
    <w:p w14:paraId="7AB99766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Введение в автоматизированные системы.</w:t>
      </w:r>
    </w:p>
    <w:p w14:paraId="3CF22D8C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автоматизации, общие принципы управления технологическим процессом. Автоматизированные системы, используемые на промышленных предприятиях региона.</w:t>
      </w:r>
    </w:p>
    <w:p w14:paraId="31CA39B0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Управляющие и управляемые системы. Понятие обратной связи, ошибка регулирования, корректирующие устройства.</w:t>
      </w:r>
    </w:p>
    <w:p w14:paraId="3613E902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автоматизированных систем, их применение на производстве. </w:t>
      </w:r>
    </w:p>
    <w:p w14:paraId="34DEC3ED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Элементная база автоматизированных систем.</w:t>
      </w:r>
    </w:p>
    <w:p w14:paraId="610F188A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Понятие об электрическом токе, проводники и диэлектрики. Создание электрических цепей, соединение проводников. Основные электрические устройства и системы: щиты и оборудование щитов, элементы управления и сигнализации, силовое оборудование, кабеленесущие системы, провода и кабели. Разработка стенда программирования модели автоматизированной системы.</w:t>
      </w:r>
    </w:p>
    <w:p w14:paraId="1B2D3DE0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Управление техническими системами.</w:t>
      </w:r>
    </w:p>
    <w:p w14:paraId="31AB88C0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Технические средства и системы управления. Программируемое логическое реле в управлении и автоматизации процессов. Графический язык программирования, библиотеки блоков. Создание простых алгоритмов и программ для управления технологическим процессом. Создание алгоритма пуска и реверса электродвигателя. Управление освещением в помещениях.</w:t>
      </w:r>
    </w:p>
    <w:p w14:paraId="1CAA0771" w14:textId="77777777" w:rsidR="00C75948" w:rsidRDefault="00C75948">
      <w:pPr>
        <w:spacing w:after="0"/>
        <w:ind w:left="120"/>
        <w:jc w:val="both"/>
      </w:pPr>
      <w:bookmarkStart w:id="11" w:name="_Toc157707468"/>
      <w:bookmarkEnd w:id="11"/>
    </w:p>
    <w:p w14:paraId="41EC3DC9" w14:textId="77777777" w:rsidR="00C75948" w:rsidRDefault="00C75948">
      <w:pPr>
        <w:spacing w:after="0" w:line="120" w:lineRule="auto"/>
        <w:ind w:left="120"/>
        <w:jc w:val="both"/>
      </w:pPr>
    </w:p>
    <w:p w14:paraId="1F0B29A7" w14:textId="77777777" w:rsidR="00C75948" w:rsidRDefault="00000000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Модуль «Животноводство»</w:t>
      </w:r>
    </w:p>
    <w:p w14:paraId="0A49B926" w14:textId="77777777" w:rsidR="00C75948" w:rsidRDefault="00C75948">
      <w:pPr>
        <w:spacing w:after="0" w:line="96" w:lineRule="auto"/>
        <w:ind w:left="120"/>
        <w:jc w:val="both"/>
      </w:pPr>
    </w:p>
    <w:p w14:paraId="4950933D" w14:textId="77777777" w:rsidR="00C75948" w:rsidRDefault="00000000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7–8 классы</w:t>
      </w:r>
    </w:p>
    <w:p w14:paraId="332D59FC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Элементы технологий выращивания сельскохозяйственных животных.</w:t>
      </w:r>
    </w:p>
    <w:p w14:paraId="6DE1F5AE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Домашние животные. Сельскохозяйственные животные.</w:t>
      </w:r>
    </w:p>
    <w:p w14:paraId="109B0BF3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 сельскохозяйственных животных: помещение, оборудование, уход.</w:t>
      </w:r>
    </w:p>
    <w:p w14:paraId="272626F2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Разведение животных. Породы животных, их создание.</w:t>
      </w:r>
    </w:p>
    <w:p w14:paraId="7DB0D832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Лечение животных. Понятие о ветеринарии.</w:t>
      </w:r>
    </w:p>
    <w:p w14:paraId="0462DE8B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Заготовка кормов. Кормление животных. Питательность корма. Рацион.</w:t>
      </w:r>
    </w:p>
    <w:p w14:paraId="60002F05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Животные у нас дома. Забота о домашних и бездомных животных.</w:t>
      </w:r>
    </w:p>
    <w:p w14:paraId="0218B953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Проблема клонирования живых организмов. Социальные и этические проблемы.</w:t>
      </w:r>
    </w:p>
    <w:p w14:paraId="098A44DA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Производство животноводческих продуктов.</w:t>
      </w:r>
    </w:p>
    <w:p w14:paraId="18800C4F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Животноводческие предприятия. Оборудование и микроклимат животноводческих и птицеводческих предприятий. Выращивание животных. Использование и хранение животноводческой продукции.</w:t>
      </w:r>
    </w:p>
    <w:p w14:paraId="0364E426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Использование цифровых технологий в животноводстве.</w:t>
      </w:r>
    </w:p>
    <w:p w14:paraId="50912589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Цифровая ферма: автоматическое кормление животных, автоматическая дойка, уборка помещения и другое.</w:t>
      </w:r>
    </w:p>
    <w:p w14:paraId="6B59E2E7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Цифровая «умная» ферма — перспективное направление роботизации в животноводстве.</w:t>
      </w:r>
    </w:p>
    <w:p w14:paraId="7262B040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Профессии, связанные с деятельностью животновода.</w:t>
      </w:r>
    </w:p>
    <w:p w14:paraId="4F107CA9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Зоотехник, зооинженер, ветеринар, оператор птицефабрики, оператор животноводческих ферм и другие профессии. Использование информационных цифровых технологий в профессиональной деятельности.</w:t>
      </w:r>
    </w:p>
    <w:p w14:paraId="468B5183" w14:textId="77777777" w:rsidR="00C75948" w:rsidRDefault="00C75948">
      <w:pPr>
        <w:spacing w:after="0"/>
        <w:ind w:left="120"/>
        <w:jc w:val="both"/>
      </w:pPr>
      <w:bookmarkStart w:id="12" w:name="_Toc157707470"/>
      <w:bookmarkEnd w:id="12"/>
    </w:p>
    <w:p w14:paraId="69C2DA91" w14:textId="77777777" w:rsidR="00C75948" w:rsidRDefault="00C75948">
      <w:pPr>
        <w:spacing w:after="0" w:line="120" w:lineRule="auto"/>
        <w:ind w:left="120"/>
        <w:jc w:val="both"/>
      </w:pPr>
    </w:p>
    <w:p w14:paraId="7347CD8E" w14:textId="77777777" w:rsidR="00C75948" w:rsidRDefault="00000000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Модуль «Растениеводство»</w:t>
      </w:r>
    </w:p>
    <w:p w14:paraId="24A5BB78" w14:textId="77777777" w:rsidR="00C75948" w:rsidRDefault="00C75948">
      <w:pPr>
        <w:spacing w:after="0" w:line="96" w:lineRule="auto"/>
        <w:ind w:left="120"/>
        <w:jc w:val="both"/>
      </w:pPr>
    </w:p>
    <w:p w14:paraId="0515C03E" w14:textId="77777777" w:rsidR="00C75948" w:rsidRDefault="00000000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7–8 классы</w:t>
      </w:r>
    </w:p>
    <w:p w14:paraId="2E7CAF3D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Элементы технологий выращивания сельскохозяйственных культур.</w:t>
      </w:r>
    </w:p>
    <w:p w14:paraId="005B9127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Земледелие как поворотный пункт развития человеческой цивилизации. Земля как величайшая ценность человечества. История земледелия.</w:t>
      </w:r>
    </w:p>
    <w:p w14:paraId="53DC3E6A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Почвы, виды почв. Плодородие почв.</w:t>
      </w:r>
    </w:p>
    <w:p w14:paraId="435339A8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Инструменты обработки почвы: ручные и механизированные. Сельскохозяйственная техника.</w:t>
      </w:r>
    </w:p>
    <w:p w14:paraId="6AD7BF64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Культурные растения и их классификация.</w:t>
      </w:r>
    </w:p>
    <w:p w14:paraId="71D6459A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Выращивание растений на школьном/приусадебном участке.</w:t>
      </w:r>
    </w:p>
    <w:p w14:paraId="443922E6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Полезные для человека дикорастущие растения и их классификация.</w:t>
      </w:r>
    </w:p>
    <w:p w14:paraId="5EFCB86E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Сбор, заготовка и хранение полезных для человека дикорастущих растений и их плодов. Сбор и заготовка грибов. Соблюдение правил безопасности.</w:t>
      </w:r>
    </w:p>
    <w:p w14:paraId="203C3CDD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Сохранение природной среды.</w:t>
      </w:r>
    </w:p>
    <w:p w14:paraId="41F7A926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Сельскохозяйственное производство.</w:t>
      </w:r>
    </w:p>
    <w:p w14:paraId="5520FFDA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Особенности сельскохозяйственного производства: сезонность, природно-климатические условия, слабая прогнозируемость показателей. Агропромышленные комплексы. Компьютерное оснащение сельскохозяйственной техники.</w:t>
      </w:r>
    </w:p>
    <w:p w14:paraId="6E04415C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Автоматизация и роботизация сельскохозяйственного производства:</w:t>
      </w:r>
    </w:p>
    <w:p w14:paraId="344C473B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анализаторы почвы c использованием спутниковой системы навигации;</w:t>
      </w:r>
    </w:p>
    <w:p w14:paraId="6D556FFB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автоматизация тепличного хозяйства;</w:t>
      </w:r>
    </w:p>
    <w:p w14:paraId="01B5F051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применение роботов-манипуляторов для уборки урожая;</w:t>
      </w:r>
    </w:p>
    <w:p w14:paraId="3BD0F7EB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внесение удобрения на основе данных от азотно-спектральных датчиков;</w:t>
      </w:r>
    </w:p>
    <w:p w14:paraId="5AC3B775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критических точек полей с помощью спутниковых снимков;</w:t>
      </w:r>
    </w:p>
    <w:p w14:paraId="2161E01E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использование беспилотных летательных аппаратов и другое.</w:t>
      </w:r>
    </w:p>
    <w:p w14:paraId="42DFA5DB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Генно-модифицированные растения: положительные и отрицательные аспекты.</w:t>
      </w:r>
    </w:p>
    <w:p w14:paraId="18EA9CED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Сельскохозяйственные профессии.</w:t>
      </w:r>
    </w:p>
    <w:p w14:paraId="7B92E5D1" w14:textId="77777777" w:rsidR="00C75948" w:rsidRDefault="00000000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Профессии в сельском хозяйстве: агроном, агрохимик, агроинженер, тракторист-машинист сельскохозяйственного производства и другие профессии. Особенности профессиональной деятельности в сельском хозяйстве. Использование цифровых технологий в профессиональной деятельности.</w:t>
      </w:r>
    </w:p>
    <w:p w14:paraId="4D878C32" w14:textId="77777777" w:rsidR="00C75948" w:rsidRDefault="00C75948">
      <w:pPr>
        <w:sectPr w:rsidR="00C75948">
          <w:pgSz w:w="11906" w:h="16383"/>
          <w:pgMar w:top="1134" w:right="850" w:bottom="1134" w:left="1701" w:header="720" w:footer="720" w:gutter="0"/>
          <w:cols w:space="720"/>
        </w:sectPr>
      </w:pPr>
    </w:p>
    <w:p w14:paraId="641A2B03" w14:textId="77777777" w:rsidR="00C75948" w:rsidRDefault="00000000">
      <w:pPr>
        <w:spacing w:before="161" w:after="0" w:line="264" w:lineRule="auto"/>
        <w:ind w:left="120"/>
        <w:jc w:val="both"/>
      </w:pPr>
      <w:bookmarkStart w:id="13" w:name="block-78268157"/>
      <w:bookmarkEnd w:id="2"/>
      <w:r>
        <w:rPr>
          <w:rFonts w:ascii="Times New Roman" w:hAnsi="Times New Roman"/>
          <w:b/>
          <w:color w:val="333333"/>
          <w:sz w:val="28"/>
        </w:rPr>
        <w:lastRenderedPageBreak/>
        <w:t>ПЛАНИРУЕМЫЕ ОБРАЗОВАТЕЛЬНЫЕ РЕЗУЛЬТАТЫ</w:t>
      </w:r>
    </w:p>
    <w:p w14:paraId="5AF0EB8E" w14:textId="77777777" w:rsidR="00C75948" w:rsidRDefault="00000000">
      <w:pPr>
        <w:spacing w:before="180" w:after="0" w:line="264" w:lineRule="auto"/>
        <w:ind w:left="120"/>
        <w:jc w:val="both"/>
      </w:pPr>
      <w:bookmarkStart w:id="14" w:name="_Toc141791749"/>
      <w:bookmarkEnd w:id="14"/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14:paraId="67897BC7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результате изучения программы по учебному предмету «Труд (технология)» на уровне основного общего образования у обучающегося будут сформированы следующие личностные результаты в части:</w:t>
      </w:r>
    </w:p>
    <w:p w14:paraId="205E6F4A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1) патриотического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14:paraId="61E0363C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проявление интереса к истории и современному состоянию российской науки и технологии;</w:t>
      </w:r>
    </w:p>
    <w:p w14:paraId="718D7928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ценностное отношение к достижениям российских инженеров и учёных;</w:t>
      </w:r>
    </w:p>
    <w:p w14:paraId="5B6DD9CF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гражданского и духовно-нравственного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14:paraId="2049B1CB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</w:t>
      </w:r>
    </w:p>
    <w:p w14:paraId="4636792F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важности морально-этических принципов в деятельности, связанной с реализацией технологий;</w:t>
      </w:r>
    </w:p>
    <w:p w14:paraId="32D3E202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сообщества;</w:t>
      </w:r>
    </w:p>
    <w:p w14:paraId="059229B7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эстетического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14:paraId="535713CB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восприятие эстетических качеств предметов труда;</w:t>
      </w:r>
    </w:p>
    <w:p w14:paraId="4E9F2312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создавать эстетически значимые изделия из различных материалов;</w:t>
      </w:r>
    </w:p>
    <w:p w14:paraId="4A113897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понимание ценности отечественного и мирового искусства, народных традиций и народного творчества в декоративно-прикладном искусстве;</w:t>
      </w:r>
    </w:p>
    <w:p w14:paraId="11B4C489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роли художественной культуры как средства коммуникации и самовыражения в современном обществе;</w:t>
      </w:r>
    </w:p>
    <w:p w14:paraId="5EE480C7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4) ценности научного познания и практической деятельности</w:t>
      </w:r>
      <w:r>
        <w:rPr>
          <w:rFonts w:ascii="Times New Roman" w:hAnsi="Times New Roman"/>
          <w:color w:val="000000"/>
          <w:sz w:val="28"/>
        </w:rPr>
        <w:t>:</w:t>
      </w:r>
    </w:p>
    <w:p w14:paraId="7F2D374B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ценности науки как фундамента технологий;</w:t>
      </w:r>
    </w:p>
    <w:p w14:paraId="04AF32C2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интереса к исследовательской деятельности, реализации на практике достижений науки;</w:t>
      </w:r>
    </w:p>
    <w:p w14:paraId="503AEF5A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5) формирования культуры здоровья и эмоционального благополучия</w:t>
      </w:r>
      <w:r>
        <w:rPr>
          <w:rFonts w:ascii="Times New Roman" w:hAnsi="Times New Roman"/>
          <w:color w:val="000000"/>
          <w:sz w:val="28"/>
        </w:rPr>
        <w:t>:</w:t>
      </w:r>
    </w:p>
    <w:p w14:paraId="7FFD3658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 w14:paraId="301AC854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распознавать информационные угрозы и осуществлять защиту личности от этих угроз;</w:t>
      </w:r>
    </w:p>
    <w:p w14:paraId="0E8409D2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6)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трудового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14:paraId="7A7985D1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уважение к труду, трудящимся, результатам труда (своего и других людей);</w:t>
      </w:r>
    </w:p>
    <w:p w14:paraId="230F9C89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ориентация на трудовую деятельность, получение профессии, личностное самовыражение в продуктивном, нравственно достойном труде в российском обществе;</w:t>
      </w:r>
    </w:p>
    <w:p w14:paraId="28F5061E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14:paraId="5AF87846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ориентироваться в мире современных профессий;</w:t>
      </w:r>
    </w:p>
    <w:p w14:paraId="092B0B4C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pacing w:val="-4"/>
          <w:sz w:val="28"/>
        </w:rPr>
        <w:t>умение осознанно выбирать индивидуальную траекторию развития с учётом личных и общественных интересов, потребностей;</w:t>
      </w:r>
    </w:p>
    <w:p w14:paraId="535D0B5F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ориентация на достижение выдающихся результатов в профессиональной деятельности;</w:t>
      </w:r>
    </w:p>
    <w:p w14:paraId="338A0E29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7)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экологического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14:paraId="524DFBC8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воспитание бережного отношения к окружающей среде, понимание необходимости соблюдения баланса между природой и техносферой;</w:t>
      </w:r>
    </w:p>
    <w:p w14:paraId="14C10D0A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пределов преобразовательной деятельности человека.</w:t>
      </w:r>
    </w:p>
    <w:p w14:paraId="4D1DE2E4" w14:textId="77777777" w:rsidR="00C75948" w:rsidRDefault="00000000">
      <w:pPr>
        <w:spacing w:after="0" w:line="264" w:lineRule="auto"/>
        <w:ind w:firstLine="600"/>
        <w:jc w:val="both"/>
      </w:pPr>
      <w:bookmarkStart w:id="15" w:name="_Toc141791750"/>
      <w:bookmarkEnd w:id="15"/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14:paraId="0E962FC1" w14:textId="77777777" w:rsidR="00C75948" w:rsidRDefault="00C75948">
      <w:pPr>
        <w:spacing w:after="0" w:line="264" w:lineRule="auto"/>
        <w:ind w:left="120"/>
        <w:jc w:val="both"/>
      </w:pPr>
      <w:bookmarkStart w:id="16" w:name="_Toc157707474"/>
      <w:bookmarkEnd w:id="16"/>
    </w:p>
    <w:p w14:paraId="32B2BA4F" w14:textId="77777777" w:rsidR="00C75948" w:rsidRDefault="00C75948">
      <w:pPr>
        <w:spacing w:after="0" w:line="72" w:lineRule="auto"/>
        <w:ind w:left="120"/>
        <w:jc w:val="both"/>
      </w:pPr>
    </w:p>
    <w:p w14:paraId="0DA22F36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результате изучения программы по учебному предмету «Труд (технология)» на уровне основного общего образования у обучающегося будут сформированы познавательные универсальные учебные действия, регулятивные универсальные учебные действия, коммуникативные универсальные учебные действия.</w:t>
      </w:r>
    </w:p>
    <w:p w14:paraId="21F9DB2C" w14:textId="77777777" w:rsidR="00C75948" w:rsidRDefault="00C75948">
      <w:pPr>
        <w:spacing w:after="0" w:line="72" w:lineRule="auto"/>
        <w:ind w:left="120"/>
        <w:jc w:val="both"/>
      </w:pPr>
    </w:p>
    <w:p w14:paraId="0959F570" w14:textId="77777777" w:rsidR="00C75948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14:paraId="5B2983FB" w14:textId="77777777" w:rsidR="00C75948" w:rsidRDefault="00C75948">
      <w:pPr>
        <w:spacing w:after="0" w:line="72" w:lineRule="auto"/>
        <w:ind w:left="120"/>
        <w:jc w:val="both"/>
      </w:pPr>
    </w:p>
    <w:p w14:paraId="62B91A29" w14:textId="77777777" w:rsidR="00C75948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14:paraId="722D78E6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и характеризовать существенные признаки природных и рукотворных объектов;</w:t>
      </w:r>
    </w:p>
    <w:p w14:paraId="5583FFDF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устанавливать существенный признак классификации, основание для обобщения и сравнения;</w:t>
      </w:r>
    </w:p>
    <w:p w14:paraId="43FBF2A4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pacing w:val="-2"/>
          <w:sz w:val="28"/>
        </w:rPr>
        <w:t>выявлять закономерности и противоречия в рассматриваемых фактах, данных и наблюдениях, относящихся к внешнему миру;</w:t>
      </w:r>
    </w:p>
    <w:p w14:paraId="3398553F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причинно-следственные связи при изучении природных явлений и процессов, а также процессов, происходящих в техносфере;</w:t>
      </w:r>
    </w:p>
    <w:p w14:paraId="760B194A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14:paraId="22D6300F" w14:textId="77777777" w:rsidR="00C75948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проектные действия:</w:t>
      </w:r>
    </w:p>
    <w:p w14:paraId="0DFE72D0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проблемы, связанные с ними цели, задачи деятельности;</w:t>
      </w:r>
    </w:p>
    <w:p w14:paraId="75875459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осуществлять планирование проектной деятельности;</w:t>
      </w:r>
    </w:p>
    <w:p w14:paraId="63BBE2C6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разрабатывать и реализовывать проектный замысел и оформлять его в форме «продукта»;</w:t>
      </w:r>
    </w:p>
    <w:p w14:paraId="39F7BD4B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самооценку процесса и результата проектной деятельности, взаимооценку.</w:t>
      </w:r>
    </w:p>
    <w:p w14:paraId="7025A748" w14:textId="77777777" w:rsidR="00C75948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14:paraId="6F8F6878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вопросы как исследовательский инструмент познания;</w:t>
      </w:r>
    </w:p>
    <w:p w14:paraId="6BA7B269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формировать запросы к информационной системе с целью получения необходимой информации;</w:t>
      </w:r>
    </w:p>
    <w:p w14:paraId="1B7458DD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оценивать полноту, достоверность и актуальность полученной информации;</w:t>
      </w:r>
    </w:p>
    <w:p w14:paraId="5981CD5B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опытным путём изучать свойства различных материалов;</w:t>
      </w:r>
    </w:p>
    <w:p w14:paraId="63B0094D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 величинами;</w:t>
      </w:r>
    </w:p>
    <w:p w14:paraId="7361C8BA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строить и оценивать модели объектов, явлений и процессов;</w:t>
      </w:r>
    </w:p>
    <w:p w14:paraId="095E8E25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создавать, применять и преобразовывать знаки и символы, модели и схемы для решения учебных и познавательных задач;</w:t>
      </w:r>
    </w:p>
    <w:p w14:paraId="0B7FDD9D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оценивать правильность выполнения учебной задачи, собственные возможности её решения;</w:t>
      </w:r>
    </w:p>
    <w:p w14:paraId="43657E0B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прогнозировать поведение технической системы, в том числе с учётом синергетических эффектов.</w:t>
      </w:r>
    </w:p>
    <w:p w14:paraId="27A133B4" w14:textId="77777777" w:rsidR="00C75948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14:paraId="6E4953B5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выбирать форму представления информации в зависимости от поставленной задачи;</w:t>
      </w:r>
    </w:p>
    <w:p w14:paraId="0E1D465C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различие между данными, информацией и знаниями;</w:t>
      </w:r>
    </w:p>
    <w:p w14:paraId="1420F7CA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pacing w:val="-2"/>
          <w:sz w:val="28"/>
        </w:rPr>
        <w:t>владеть начальными навыками работы с «большими данными»;</w:t>
      </w:r>
    </w:p>
    <w:p w14:paraId="4FCEB4FB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технологией трансформации данных в информацию, информации в знания.</w:t>
      </w:r>
    </w:p>
    <w:p w14:paraId="4801EEA7" w14:textId="77777777" w:rsidR="00C75948" w:rsidRDefault="00C75948">
      <w:pPr>
        <w:spacing w:after="0" w:line="144" w:lineRule="auto"/>
        <w:ind w:left="120"/>
        <w:jc w:val="both"/>
      </w:pPr>
    </w:p>
    <w:p w14:paraId="0D2D64F9" w14:textId="77777777" w:rsidR="00C75948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14:paraId="218751F1" w14:textId="77777777" w:rsidR="00C75948" w:rsidRDefault="00C75948">
      <w:pPr>
        <w:spacing w:after="0" w:line="72" w:lineRule="auto"/>
        <w:ind w:left="120"/>
        <w:jc w:val="both"/>
      </w:pPr>
    </w:p>
    <w:p w14:paraId="5F5F47D7" w14:textId="77777777" w:rsidR="00C75948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Самоорганизация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14:paraId="6553F345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познавательных задач;</w:t>
      </w:r>
    </w:p>
    <w:p w14:paraId="60A89B0C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14:paraId="3F50F44D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делать выбор и брать ответственность за решение.</w:t>
      </w:r>
    </w:p>
    <w:p w14:paraId="1FB8F8C1" w14:textId="77777777" w:rsidR="00C75948" w:rsidRDefault="00C75948">
      <w:pPr>
        <w:spacing w:after="0" w:line="72" w:lineRule="auto"/>
        <w:ind w:left="120"/>
        <w:jc w:val="both"/>
      </w:pPr>
    </w:p>
    <w:p w14:paraId="162BC23B" w14:textId="77777777" w:rsidR="00C75948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С</w:t>
      </w:r>
      <w:r>
        <w:rPr>
          <w:rFonts w:ascii="Times New Roman" w:hAnsi="Times New Roman"/>
          <w:b/>
          <w:color w:val="000000"/>
          <w:sz w:val="28"/>
        </w:rPr>
        <w:t xml:space="preserve">амоконтроль (рефлексия) 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14:paraId="27C71B2A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давать адекватную оценку ситуации и предлагать план её изменения;</w:t>
      </w:r>
    </w:p>
    <w:p w14:paraId="1C69E9E9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причины достижения (недостижения) результатов преобразовательной деятельности;</w:t>
      </w:r>
    </w:p>
    <w:p w14:paraId="263F4658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вносить необходимые коррективы в деятельность по решению задачи или по осуществлению проекта;</w:t>
      </w:r>
    </w:p>
    <w:p w14:paraId="647A685F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оценивать соответствие результата цели и условиям и при необходимости корректировать цель и процесс её достижения.</w:t>
      </w:r>
    </w:p>
    <w:p w14:paraId="4702EC83" w14:textId="77777777" w:rsidR="00C75948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Умение принятия себя и других:</w:t>
      </w:r>
    </w:p>
    <w:p w14:paraId="56383BEC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признавать своё право на ошибку при решении задач или при реализации проекта, такое же право другого на подобные ошибки.</w:t>
      </w:r>
    </w:p>
    <w:p w14:paraId="465FC0E0" w14:textId="77777777" w:rsidR="00C75948" w:rsidRDefault="00C75948">
      <w:pPr>
        <w:spacing w:after="0" w:line="168" w:lineRule="auto"/>
        <w:ind w:left="120"/>
        <w:jc w:val="both"/>
      </w:pPr>
    </w:p>
    <w:p w14:paraId="627719AE" w14:textId="77777777" w:rsidR="00C75948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14:paraId="0E210CEB" w14:textId="77777777" w:rsidR="00C75948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Общение: </w:t>
      </w:r>
    </w:p>
    <w:p w14:paraId="24F94BA5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ходе обсуждения учебного материала, планирования и осуществления учебного проекта;</w:t>
      </w:r>
    </w:p>
    <w:p w14:paraId="0AD7BC3B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рамках публичного представления результатов проектной деятельности;</w:t>
      </w:r>
    </w:p>
    <w:p w14:paraId="115CDB42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ходе совместного решения задачи с использованием облачных сервисов;</w:t>
      </w:r>
    </w:p>
    <w:p w14:paraId="325432D1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ходе общения с представителями других культур, в частности в социальных сетях.</w:t>
      </w:r>
    </w:p>
    <w:p w14:paraId="632E4C79" w14:textId="77777777" w:rsidR="00C75948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</w:t>
      </w:r>
      <w:r>
        <w:rPr>
          <w:rFonts w:ascii="Times New Roman" w:hAnsi="Times New Roman"/>
          <w:color w:val="000000"/>
          <w:sz w:val="28"/>
        </w:rPr>
        <w:t>:</w:t>
      </w:r>
    </w:p>
    <w:p w14:paraId="0238A1EA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и использовать преимущества командной работы при реализации учебного проекта;</w:t>
      </w:r>
    </w:p>
    <w:p w14:paraId="51A84D52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необходимость выработки знаково-символических средств как необходимого условия успешной проектной деятельности;</w:t>
      </w:r>
    </w:p>
    <w:p w14:paraId="40AB2F4A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адекватно интерпретировать высказывания собеседника – участника совместной деятельности;</w:t>
      </w:r>
    </w:p>
    <w:p w14:paraId="0241F4F7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навыками отстаивания своей точки зрения, используя при этом законы логики;</w:t>
      </w:r>
    </w:p>
    <w:p w14:paraId="375F5B5B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распознавать некорректную аргументацию.</w:t>
      </w:r>
    </w:p>
    <w:p w14:paraId="604091AB" w14:textId="77777777" w:rsidR="00C75948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14:paraId="28213546" w14:textId="77777777" w:rsidR="00C75948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Для </w:t>
      </w:r>
      <w:r>
        <w:rPr>
          <w:rFonts w:ascii="Times New Roman" w:hAnsi="Times New Roman"/>
          <w:b/>
          <w:color w:val="000000"/>
          <w:sz w:val="28"/>
        </w:rPr>
        <w:t xml:space="preserve">всех модулей </w:t>
      </w:r>
      <w:r>
        <w:rPr>
          <w:rFonts w:ascii="Times New Roman" w:hAnsi="Times New Roman"/>
          <w:color w:val="000000"/>
          <w:sz w:val="28"/>
        </w:rPr>
        <w:t>обязательные предметные результаты:</w:t>
      </w:r>
    </w:p>
    <w:p w14:paraId="1D058457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организовывать рабочее место в соответствии с изучаемой технологией;</w:t>
      </w:r>
    </w:p>
    <w:p w14:paraId="77B2C323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правила безопасного использования ручных и электрифицированных инструментов и оборудования;</w:t>
      </w:r>
    </w:p>
    <w:p w14:paraId="1FF50523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грамотно и осознанно выполнять технологические операции в соответствии с изучаемой технологией.</w:t>
      </w:r>
    </w:p>
    <w:p w14:paraId="15D2C717" w14:textId="77777777" w:rsidR="00C75948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Предметные результаты освоения содержания модуля «Производство и технологии»</w:t>
      </w:r>
    </w:p>
    <w:p w14:paraId="522C79BF" w14:textId="77777777" w:rsidR="00C75948" w:rsidRDefault="00C75948">
      <w:pPr>
        <w:spacing w:after="0" w:line="72" w:lineRule="auto"/>
        <w:ind w:left="120"/>
        <w:jc w:val="both"/>
      </w:pPr>
    </w:p>
    <w:p w14:paraId="0F477DAA" w14:textId="77777777" w:rsidR="00C75948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</w:rPr>
        <w:t>в 5 классе:</w:t>
      </w:r>
    </w:p>
    <w:p w14:paraId="44AC9E1A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и характеризовать технологии;</w:t>
      </w:r>
    </w:p>
    <w:p w14:paraId="2D3A1FE4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и характеризовать потребности человека;</w:t>
      </w:r>
    </w:p>
    <w:p w14:paraId="29E63C81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классифицировать технику, описывать назначение техники;</w:t>
      </w:r>
    </w:p>
    <w:p w14:paraId="00ABF011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pacing w:val="-5"/>
          <w:sz w:val="28"/>
        </w:rPr>
        <w:t>объяснять понятия «техника», «машина», «механизм», характеризовать простые механизмы и узнавать их в конструкциях и разнообразных моделях окружающего предметного мира;</w:t>
      </w:r>
    </w:p>
    <w:p w14:paraId="5F256F6D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метод учебного проектирования, выполнять учебные проекты;</w:t>
      </w:r>
    </w:p>
    <w:p w14:paraId="3A308BBB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назвать и характеризовать профессии, связанные с миром техники и технологий.</w:t>
      </w:r>
    </w:p>
    <w:p w14:paraId="736D4FC9" w14:textId="77777777" w:rsidR="00C75948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</w:rPr>
        <w:t>в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6 классе</w:t>
      </w:r>
      <w:r>
        <w:rPr>
          <w:rFonts w:ascii="Times New Roman" w:hAnsi="Times New Roman"/>
          <w:color w:val="000000"/>
          <w:sz w:val="28"/>
        </w:rPr>
        <w:t>:</w:t>
      </w:r>
    </w:p>
    <w:p w14:paraId="439ABD78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и характеризовать машины и механизмы;</w:t>
      </w:r>
    </w:p>
    <w:p w14:paraId="22636A5B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предметы труда в различных видах материального производства;</w:t>
      </w:r>
    </w:p>
    <w:p w14:paraId="5AF3DCA7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профессии, связанные с инженерной и изобретательской деятельностью.</w:t>
      </w:r>
    </w:p>
    <w:p w14:paraId="5864EA54" w14:textId="77777777" w:rsidR="00C75948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</w:rPr>
        <w:t>в 7 классе:</w:t>
      </w:r>
    </w:p>
    <w:p w14:paraId="327E756E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приводить примеры развития технологий;</w:t>
      </w:r>
    </w:p>
    <w:p w14:paraId="386BB96E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и характеризовать народные промыслы и ремёсла России;</w:t>
      </w:r>
    </w:p>
    <w:p w14:paraId="17B57AD8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оценивать области применения технологий, понимать их возможности и ограничения;</w:t>
      </w:r>
    </w:p>
    <w:p w14:paraId="283667B1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оценивать условия и риски применимости технологий с позиций экологических последствий;</w:t>
      </w:r>
    </w:p>
    <w:p w14:paraId="4A34C61F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экологические проблемы;</w:t>
      </w:r>
    </w:p>
    <w:p w14:paraId="65A15E6A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профессии, связанные со сферой дизайна.</w:t>
      </w:r>
    </w:p>
    <w:p w14:paraId="7AAFE976" w14:textId="77777777" w:rsidR="00C75948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</w:rPr>
        <w:t>в 8 классе:</w:t>
      </w:r>
    </w:p>
    <w:p w14:paraId="499C55B8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общие принципы управления;</w:t>
      </w:r>
    </w:p>
    <w:p w14:paraId="0D914572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 возможности и сферу применения современных технологий;</w:t>
      </w:r>
    </w:p>
    <w:p w14:paraId="1921D279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направления развития и особенности перспективных технологий;</w:t>
      </w:r>
    </w:p>
    <w:p w14:paraId="41943E4E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предлагать предпринимательские идеи, обосновывать их решение;</w:t>
      </w:r>
    </w:p>
    <w:p w14:paraId="6F2701B6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pacing w:val="-2"/>
          <w:sz w:val="28"/>
        </w:rPr>
        <w:t>определять проблему, анализировать потребности в продукте;</w:t>
      </w:r>
    </w:p>
    <w:p w14:paraId="467998FB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овладеть методами учебной, исследовательской и проектной деятельности, решения творческих задач, проектирования, моделирования, конструирования и эстетического оформления изделий;</w:t>
      </w:r>
    </w:p>
    <w:p w14:paraId="41EEA462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характеризовать мир профессий, связанных с изучаемыми технологиями, их востребованность на рынке труда.</w:t>
      </w:r>
    </w:p>
    <w:p w14:paraId="7B251D36" w14:textId="77777777" w:rsidR="00C75948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</w:rPr>
        <w:t>в 9 классе:</w:t>
      </w:r>
    </w:p>
    <w:p w14:paraId="59DEAA1C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культуру предпринимательства, виды предпринимательской деятельности;</w:t>
      </w:r>
    </w:p>
    <w:p w14:paraId="4E30DA00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модели экономической деятельности;</w:t>
      </w:r>
    </w:p>
    <w:p w14:paraId="43280612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разрабатывать бизнес-проект;</w:t>
      </w:r>
    </w:p>
    <w:p w14:paraId="717DB2BC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pacing w:val="-4"/>
          <w:sz w:val="28"/>
        </w:rPr>
        <w:t>оценивать эффективность предпринимательской деятельности;</w:t>
      </w:r>
    </w:p>
    <w:p w14:paraId="7E3EBA19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планировать своё профессиональное образование и профессиональную карьеру.</w:t>
      </w:r>
    </w:p>
    <w:p w14:paraId="47764F30" w14:textId="77777777" w:rsidR="00C75948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 освоения содержания модуля «Компьютерная графика. Черчение»</w:t>
      </w:r>
    </w:p>
    <w:p w14:paraId="20C8B2E4" w14:textId="77777777" w:rsidR="00C75948" w:rsidRDefault="00C75948">
      <w:pPr>
        <w:spacing w:after="0" w:line="72" w:lineRule="auto"/>
        <w:ind w:left="120"/>
        <w:jc w:val="both"/>
      </w:pPr>
    </w:p>
    <w:p w14:paraId="4E838F1F" w14:textId="77777777" w:rsidR="00C75948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</w:rPr>
        <w:t>в 5 классе:</w:t>
      </w:r>
    </w:p>
    <w:p w14:paraId="28167E3E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виды и области применения графической информации;</w:t>
      </w:r>
    </w:p>
    <w:p w14:paraId="01F5CC2C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типы графических изображений (рисунок, диаграмма, графики, графы, эскиз, технический рисунок, чертёж, схема, карта, пиктограмма и другие);</w:t>
      </w:r>
    </w:p>
    <w:p w14:paraId="4DA65793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основные элементы графических изображений (точка, линия, контур, буквы и цифры, условные знаки);</w:t>
      </w:r>
    </w:p>
    <w:p w14:paraId="017A86F6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и применять чертёжные инструменты;</w:t>
      </w:r>
    </w:p>
    <w:p w14:paraId="54984CB4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читать и выполнять чертежи на листе А4 (рамка, основная надпись, масштаб, виды, нанесение размеров);</w:t>
      </w:r>
    </w:p>
    <w:p w14:paraId="71C37E37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14:paraId="73CDEDB4" w14:textId="77777777" w:rsidR="00C75948" w:rsidRDefault="00C75948">
      <w:pPr>
        <w:spacing w:after="0" w:line="72" w:lineRule="auto"/>
        <w:ind w:left="120"/>
        <w:jc w:val="both"/>
      </w:pPr>
    </w:p>
    <w:p w14:paraId="3E24F79F" w14:textId="77777777" w:rsidR="00C75948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</w:rPr>
        <w:t>в 6 классе:</w:t>
      </w:r>
    </w:p>
    <w:p w14:paraId="2B3C5186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и выполнять основные правила выполнения чертежей с использованием чертёжных инструментов;</w:t>
      </w:r>
    </w:p>
    <w:p w14:paraId="44105573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и использовать для выполнения чертежей инструменты графического редактора;</w:t>
      </w:r>
    </w:p>
    <w:p w14:paraId="41AAF977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смысл условных графических обозначений, создавать с их помощью графические тексты;</w:t>
      </w:r>
    </w:p>
    <w:p w14:paraId="57311828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тексты, рисунки в графическом редакторе;</w:t>
      </w:r>
    </w:p>
    <w:p w14:paraId="11788CC7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14:paraId="58BD6464" w14:textId="77777777" w:rsidR="00C75948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</w:rPr>
        <w:t>в 7 классе:</w:t>
      </w:r>
    </w:p>
    <w:p w14:paraId="74C12FB5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виды конструкторской документации;</w:t>
      </w:r>
    </w:p>
    <w:p w14:paraId="32503BB9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и характеризовать виды графических моделей;</w:t>
      </w:r>
    </w:p>
    <w:p w14:paraId="4B10038B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и оформлять сборочный чертёж;</w:t>
      </w:r>
    </w:p>
    <w:p w14:paraId="4064D572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владеть ручными способами вычерчивания чертежей, эскизов и технических рисунков деталей;</w:t>
      </w:r>
    </w:p>
    <w:p w14:paraId="775D4A1B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автоматизированными способами вычерчивания чертежей, эскизов и технических рисунков;</w:t>
      </w:r>
    </w:p>
    <w:p w14:paraId="50F0E9E4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читать чертежи деталей и осуществлять расчёты по чертежам;</w:t>
      </w:r>
    </w:p>
    <w:p w14:paraId="4549A1E0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14:paraId="34D3E43E" w14:textId="77777777" w:rsidR="00C75948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</w:rPr>
        <w:t>в 8 классе:</w:t>
      </w:r>
    </w:p>
    <w:p w14:paraId="3FE7FE82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программное обеспечение для создания проектной документации;</w:t>
      </w:r>
    </w:p>
    <w:p w14:paraId="421B8EDA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различные виды документов;</w:t>
      </w:r>
    </w:p>
    <w:p w14:paraId="364421EE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способами создания, редактирования и трансформации графических объектов;</w:t>
      </w:r>
    </w:p>
    <w:p w14:paraId="6ED66E0A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pacing w:val="-2"/>
          <w:sz w:val="28"/>
        </w:rPr>
        <w:t>выполнять эскизы, схемы, чертежи с использованием чертёж</w:t>
      </w:r>
      <w:r>
        <w:rPr>
          <w:rFonts w:ascii="Times New Roman" w:hAnsi="Times New Roman"/>
          <w:color w:val="000000"/>
          <w:sz w:val="28"/>
        </w:rPr>
        <w:t>ных инструментов и приспособлений и (или) с использованием программного обеспечения;</w:t>
      </w:r>
    </w:p>
    <w:p w14:paraId="334879E2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и редактировать сложные 3D-модели и сборочные чертежи;</w:t>
      </w:r>
    </w:p>
    <w:p w14:paraId="7E789D80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14:paraId="743F45DC" w14:textId="77777777" w:rsidR="00C75948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</w:rPr>
        <w:t>в 9 классе:</w:t>
      </w:r>
    </w:p>
    <w:p w14:paraId="3A680D9F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pacing w:val="-2"/>
          <w:sz w:val="28"/>
        </w:rPr>
        <w:t>выполнять эскизы, схемы, чертежи с использованием чертёж</w:t>
      </w:r>
      <w:r>
        <w:rPr>
          <w:rFonts w:ascii="Times New Roman" w:hAnsi="Times New Roman"/>
          <w:color w:val="000000"/>
          <w:sz w:val="28"/>
        </w:rPr>
        <w:t>ных инструментов и приспособлений и (или) в системе автоматизированного проектирования (САПР);</w:t>
      </w:r>
    </w:p>
    <w:p w14:paraId="44DF5A9D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3D-модели в системе автоматизированного проектирования (САПР);</w:t>
      </w:r>
    </w:p>
    <w:p w14:paraId="47A4084F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оформлять конструкторскую документацию, в том числе с использованием систем автоматизированного проектирования (САПР);</w:t>
      </w:r>
    </w:p>
    <w:p w14:paraId="7ADF9F47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мир профессий, связанных с изучаемыми технологиями, их востребованность на рынке труда.</w:t>
      </w:r>
    </w:p>
    <w:p w14:paraId="6FEE6C2A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 освоения содержания модуля «3D-моделирование, прототипирование, макетирование»</w:t>
      </w:r>
    </w:p>
    <w:p w14:paraId="28B86D63" w14:textId="77777777" w:rsidR="00C75948" w:rsidRDefault="00C75948">
      <w:pPr>
        <w:spacing w:after="0" w:line="72" w:lineRule="auto"/>
        <w:ind w:left="120"/>
        <w:jc w:val="both"/>
      </w:pPr>
    </w:p>
    <w:p w14:paraId="4649389F" w14:textId="77777777" w:rsidR="00C75948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</w:rPr>
        <w:t>в 7 классе</w:t>
      </w:r>
      <w:r>
        <w:rPr>
          <w:rFonts w:ascii="Times New Roman" w:hAnsi="Times New Roman"/>
          <w:color w:val="000000"/>
          <w:sz w:val="28"/>
        </w:rPr>
        <w:t>:</w:t>
      </w:r>
    </w:p>
    <w:p w14:paraId="020DF472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виды, свойства и назначение моделей;</w:t>
      </w:r>
    </w:p>
    <w:p w14:paraId="6C67743B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виды макетов и их назначение;</w:t>
      </w:r>
    </w:p>
    <w:p w14:paraId="57E2EBD4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макеты различных видов, в том числе с использованием программного обеспечения;</w:t>
      </w:r>
    </w:p>
    <w:p w14:paraId="377E0041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развёртку и соединять фрагменты макета;</w:t>
      </w:r>
    </w:p>
    <w:p w14:paraId="77DC8817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сборку деталей макета;</w:t>
      </w:r>
    </w:p>
    <w:p w14:paraId="625DC953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разрабатывать графическую документацию;</w:t>
      </w:r>
    </w:p>
    <w:p w14:paraId="43014F71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характеризовать мир профессий, связанных с изучаемыми технологиями макетирования, их востребованность на рынке труда.</w:t>
      </w:r>
    </w:p>
    <w:p w14:paraId="2451772C" w14:textId="77777777" w:rsidR="00C75948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</w:rPr>
        <w:t>в 8 классе</w:t>
      </w:r>
      <w:r>
        <w:rPr>
          <w:rFonts w:ascii="Times New Roman" w:hAnsi="Times New Roman"/>
          <w:color w:val="000000"/>
          <w:sz w:val="28"/>
        </w:rPr>
        <w:t>:</w:t>
      </w:r>
    </w:p>
    <w:p w14:paraId="645593A5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разрабатывать оригинальные конструкции с использованием 3D-моделей, проводить их испытание, анализ, способы модернизации в зависимости от результатов испытания;</w:t>
      </w:r>
    </w:p>
    <w:p w14:paraId="420E17C7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3D-модели, используя программное обеспечение;</w:t>
      </w:r>
    </w:p>
    <w:p w14:paraId="31B30A48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устанавливать адекватность модели объекту и целям моделирования;</w:t>
      </w:r>
    </w:p>
    <w:p w14:paraId="3C9E2F98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анализ и модернизацию компьютерной модели;</w:t>
      </w:r>
    </w:p>
    <w:p w14:paraId="1B949FFB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изготавливать прототипы с использованием технологического оборудования (3D-принтер, лазерный гравёр и другие);</w:t>
      </w:r>
    </w:p>
    <w:p w14:paraId="2FCA17C8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модернизировать прототип в соответствии с поставленной задачей;</w:t>
      </w:r>
    </w:p>
    <w:p w14:paraId="76FF24F3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презентовать изделие;</w:t>
      </w:r>
    </w:p>
    <w:p w14:paraId="3539818D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мир профессий, связанных с изучаемыми технологиями 3D-моделирования, их востребованность на рынке труда.</w:t>
      </w:r>
    </w:p>
    <w:p w14:paraId="7A2BE10D" w14:textId="77777777" w:rsidR="00C75948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</w:rPr>
        <w:t>в 9 классе</w:t>
      </w:r>
      <w:r>
        <w:rPr>
          <w:rFonts w:ascii="Times New Roman" w:hAnsi="Times New Roman"/>
          <w:color w:val="000000"/>
          <w:sz w:val="28"/>
        </w:rPr>
        <w:t>:</w:t>
      </w:r>
    </w:p>
    <w:p w14:paraId="00659FF8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редактор компьютерного трёхмерного проектирования для создания моделей сложных объектов;</w:t>
      </w:r>
    </w:p>
    <w:p w14:paraId="55B6A477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изготавливать прототипы с использованием технологического оборудования (3D-принтер, лазерный гравёр и другие);</w:t>
      </w:r>
    </w:p>
    <w:p w14:paraId="5AD04BFC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и выполнять этапы аддитивного производства;</w:t>
      </w:r>
    </w:p>
    <w:p w14:paraId="03FFFA36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модернизировать прототип в соответствии с поставленной задачей;</w:t>
      </w:r>
    </w:p>
    <w:p w14:paraId="0E2EA02B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области применения 3D-моделирования;</w:t>
      </w:r>
    </w:p>
    <w:p w14:paraId="2DC34E17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мир профессий, связанных с изучаемыми технологиями 3D-моделирования, их востребованность на рынке труда.</w:t>
      </w:r>
    </w:p>
    <w:p w14:paraId="3897923C" w14:textId="77777777" w:rsidR="00C75948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 освоения содержания модуля «Технологии обработки материалов и пищевых продуктов»</w:t>
      </w:r>
    </w:p>
    <w:p w14:paraId="29D1E562" w14:textId="77777777" w:rsidR="00C75948" w:rsidRDefault="00C75948">
      <w:pPr>
        <w:spacing w:after="0" w:line="72" w:lineRule="auto"/>
        <w:ind w:left="120"/>
        <w:jc w:val="both"/>
      </w:pPr>
    </w:p>
    <w:p w14:paraId="7459B56B" w14:textId="77777777" w:rsidR="00C75948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</w:rPr>
        <w:t>в 5 классе:</w:t>
      </w:r>
    </w:p>
    <w:p w14:paraId="3091BB64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выполнять учебные проекты в соответствии с этапами проектной деятельности; выбирать идею творческого проекта, выявлять потребность в изготовлении продукта на основе анализа информационных источников различных видов и реализовывать её в проектной деятельности;</w:t>
      </w:r>
    </w:p>
    <w:p w14:paraId="61CEA5FF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создавать, применять и преобразовывать знаки и символы, модели и схемы; использовать средства и инструменты информационно-коммуникационных технологий для решения прикладных учебно-познавательных задач;</w:t>
      </w:r>
    </w:p>
    <w:p w14:paraId="4FC30A18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и характеризовать виды бумаги, её свойства, получение и применение;</w:t>
      </w:r>
    </w:p>
    <w:p w14:paraId="08670820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народные промыслы по обработке древесины;</w:t>
      </w:r>
    </w:p>
    <w:p w14:paraId="73AF5916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характеризовать свойства конструкционных материалов;</w:t>
      </w:r>
    </w:p>
    <w:p w14:paraId="28F99A4E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выбирать материалы для изготовления изделий с учётом их свойств, технологий обработки, инструментов и приспособлений;</w:t>
      </w:r>
    </w:p>
    <w:p w14:paraId="0AA158D0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и характеризовать виды древесины, пиломатериалов;</w:t>
      </w:r>
    </w:p>
    <w:p w14:paraId="6AD8D90F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простые ручные операции (разметка, распиливание, строгание, сверление) по обработке изделий из древесины с учётом её свойств, применять в работе столярные инструменты и приспособления;</w:t>
      </w:r>
    </w:p>
    <w:p w14:paraId="1C0C08D1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исследовать, анализировать и сравнивать свойства древесины разных пород деревьев;</w:t>
      </w:r>
    </w:p>
    <w:p w14:paraId="14BAF0DA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и называть пищевую ценность яиц, круп, овощей;</w:t>
      </w:r>
    </w:p>
    <w:p w14:paraId="62B69424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приводить примеры обработки пищевых продуктов, позволяющие максимально сохранять их пищевую ценность;</w:t>
      </w:r>
    </w:p>
    <w:p w14:paraId="115E04B8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и выполнять технологии первичной обработки овощей, круп;</w:t>
      </w:r>
    </w:p>
    <w:p w14:paraId="5EE7BFF0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и выполнять технологии приготовления блюд из яиц, овощей, круп;</w:t>
      </w:r>
    </w:p>
    <w:p w14:paraId="7BBB43C2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виды планировки кухни; способы рационального размещения мебели;</w:t>
      </w:r>
    </w:p>
    <w:p w14:paraId="5A23670E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и характеризовать текстильные материалы, классифицировать их, описывать основные этапы производства;</w:t>
      </w:r>
    </w:p>
    <w:p w14:paraId="1B356E69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 и сравнивать свойства текстильных материалов;</w:t>
      </w:r>
    </w:p>
    <w:p w14:paraId="6BD98251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выбирать материалы, инструменты и оборудование для выполнения швейных работ;</w:t>
      </w:r>
    </w:p>
    <w:p w14:paraId="126944E8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ручные инструменты для выполнения швейных работ;</w:t>
      </w:r>
    </w:p>
    <w:p w14:paraId="6B8525E9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подготавливать швейную машину к работе с учётом безопасных правил её эксплуатации, выполнять простые операции машинной обработки (машинные строчки);</w:t>
      </w:r>
    </w:p>
    <w:p w14:paraId="6E0C4D3C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последовательность изготовления швейных изделий, осуществлять контроль качества;</w:t>
      </w:r>
    </w:p>
    <w:p w14:paraId="68FBDEB8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группы профессий, описывать тенденции их развития, объяснять социальное значение групп профессий.</w:t>
      </w:r>
    </w:p>
    <w:p w14:paraId="219C36A7" w14:textId="77777777" w:rsidR="00C75948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К концу обучения</w:t>
      </w:r>
      <w:r>
        <w:rPr>
          <w:rFonts w:ascii="Times New Roman" w:hAnsi="Times New Roman"/>
          <w:b/>
          <w:color w:val="000000"/>
          <w:sz w:val="28"/>
        </w:rPr>
        <w:t xml:space="preserve"> в 6 классе:</w:t>
      </w:r>
    </w:p>
    <w:p w14:paraId="00E9572C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свойства конструкционных материалов;</w:t>
      </w:r>
    </w:p>
    <w:p w14:paraId="12C1F6CC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народные промыслы по обработке металла;</w:t>
      </w:r>
    </w:p>
    <w:p w14:paraId="3625B259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и характеризовать виды металлов и их сплавов;</w:t>
      </w:r>
    </w:p>
    <w:p w14:paraId="5F37D530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исследовать, анализировать и сравнивать свойства металлов и их сплавов;</w:t>
      </w:r>
    </w:p>
    <w:p w14:paraId="7BFA744A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классифицировать и характеризовать инструменты, приспособления и технологическое оборудование;</w:t>
      </w:r>
    </w:p>
    <w:p w14:paraId="524C43A0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использовать инструменты, приспособления и технологическое оборудование при обработке тонколистового металла, проволоки;</w:t>
      </w:r>
    </w:p>
    <w:p w14:paraId="52CB3DFF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технологические операции с использованием ручных инструментов, приспособлений, технологического оборудования;</w:t>
      </w:r>
    </w:p>
    <w:p w14:paraId="5A16368D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обрабатывать металлы и их сплавы слесарным инструментом;</w:t>
      </w:r>
    </w:p>
    <w:p w14:paraId="2137B40A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и называть пищевую ценность молока и молочных продуктов;</w:t>
      </w:r>
    </w:p>
    <w:p w14:paraId="71029DED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качество молочных продуктов, называть правила хранения продуктов;</w:t>
      </w:r>
    </w:p>
    <w:p w14:paraId="0C717314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и выполнять технологии приготовления блюд из молока и молочных продуктов;</w:t>
      </w:r>
    </w:p>
    <w:p w14:paraId="775881FB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виды теста, технологии приготовления разных видов теста;</w:t>
      </w:r>
    </w:p>
    <w:p w14:paraId="197F7179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национальные блюда из разных видов теста;</w:t>
      </w:r>
    </w:p>
    <w:p w14:paraId="4930E907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виды одежды, характеризовать стили одежды;</w:t>
      </w:r>
    </w:p>
    <w:p w14:paraId="7468829D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современные текстильные материалы, их получение и свойства;</w:t>
      </w:r>
    </w:p>
    <w:p w14:paraId="6867AF67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выбирать текстильные материалы для изделий с учётом их свойств;</w:t>
      </w:r>
    </w:p>
    <w:p w14:paraId="6CC0F1AF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выполнять чертёж выкроек швейного изделия;</w:t>
      </w:r>
    </w:p>
    <w:p w14:paraId="4104BCA9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последовательность технологических операций по раскрою, пошиву и отделке изделия;</w:t>
      </w:r>
    </w:p>
    <w:p w14:paraId="6DC6836C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учебные проекты, соблюдая этапы и технологии изготовления проектных изделий;</w:t>
      </w:r>
    </w:p>
    <w:p w14:paraId="73ACB2E1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мир профессий, связанных с изучаемыми технологиями, их востребованность на рынке труда.</w:t>
      </w:r>
    </w:p>
    <w:p w14:paraId="43574A43" w14:textId="77777777" w:rsidR="00C75948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</w:rPr>
        <w:t>в 7 классе:</w:t>
      </w:r>
    </w:p>
    <w:p w14:paraId="06C8D52B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исследовать и анализировать свойства конструкционных материалов;</w:t>
      </w:r>
    </w:p>
    <w:p w14:paraId="61A68A84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выбирать инструменты и оборудование, необходимые для изготовления выбранного изделия по данной технологии;</w:t>
      </w:r>
    </w:p>
    <w:p w14:paraId="4D1CD720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технологии механической обработки конструкционных материалов;</w:t>
      </w:r>
    </w:p>
    <w:p w14:paraId="6675B30D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доступными средствами контроль качества изготавливаемого изделия, находить и устранять допущенные дефекты;</w:t>
      </w:r>
    </w:p>
    <w:p w14:paraId="4C62DE0D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художественное оформление изделий;</w:t>
      </w:r>
    </w:p>
    <w:p w14:paraId="07ED7AE2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пластмассы и другие современные материалы, анализировать их свойства, возможность применения в быту и на производстве;</w:t>
      </w:r>
    </w:p>
    <w:p w14:paraId="3C8FE1A1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изготовление субъективно нового продукта, опираясь на общую технологическую схему;</w:t>
      </w:r>
    </w:p>
    <w:p w14:paraId="76CFB9CC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оценивать пределы применимости данной технологии, в том числе с экономических и экологических позиций;</w:t>
      </w:r>
    </w:p>
    <w:p w14:paraId="1A17BEEC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знать и называть пищевую ценность рыбы, морепродуктов продуктов; определять качество рыбы;</w:t>
      </w:r>
    </w:p>
    <w:p w14:paraId="1C04284C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и называть пищевую ценность мяса животных, мяса птицы, определять качество;</w:t>
      </w:r>
    </w:p>
    <w:p w14:paraId="668AA6CD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и выполнять технологии приготовления блюд из рыбы,</w:t>
      </w:r>
    </w:p>
    <w:p w14:paraId="702DF357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технологии приготовления из мяса животных, мяса птицы;</w:t>
      </w:r>
    </w:p>
    <w:p w14:paraId="2DDD4DE3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блюда национальной кухни из рыбы, мяса;</w:t>
      </w:r>
    </w:p>
    <w:p w14:paraId="1E01CBEB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конструкционные особенности костюма;</w:t>
      </w:r>
    </w:p>
    <w:p w14:paraId="45F8B0AA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выбирать текстильные материалы для изделий с учётом их свойств;</w:t>
      </w:r>
    </w:p>
    <w:p w14:paraId="709E4FBC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выполнять чертёж выкроек швейного изделия;</w:t>
      </w:r>
    </w:p>
    <w:p w14:paraId="0465C14F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последовательность технологических операций по раскрою, пошиву и отделке изделия;</w:t>
      </w:r>
    </w:p>
    <w:p w14:paraId="4EB5974A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мир профессий, связанных с изучаемыми технологиями, их востребованность на рынке труда.</w:t>
      </w:r>
    </w:p>
    <w:p w14:paraId="2779D670" w14:textId="77777777" w:rsidR="00C75948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 освоения содержания модуля «Робототехника»</w:t>
      </w:r>
    </w:p>
    <w:p w14:paraId="08245764" w14:textId="77777777" w:rsidR="00C75948" w:rsidRDefault="00C75948">
      <w:pPr>
        <w:spacing w:after="0" w:line="72" w:lineRule="auto"/>
        <w:ind w:left="120"/>
        <w:jc w:val="both"/>
      </w:pPr>
    </w:p>
    <w:p w14:paraId="75393C7D" w14:textId="77777777" w:rsidR="00C75948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</w:rPr>
        <w:t>в 5 классе:</w:t>
      </w:r>
    </w:p>
    <w:p w14:paraId="2FD28B36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классифицировать и характеризовать роботов по видам и назначению;</w:t>
      </w:r>
    </w:p>
    <w:p w14:paraId="3B335D93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основные законы робототехники;</w:t>
      </w:r>
    </w:p>
    <w:p w14:paraId="3C99AAC4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и характеризовать назначение деталей робототехнического конструктора;</w:t>
      </w:r>
    </w:p>
    <w:p w14:paraId="6E38FD4A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составные части роботов, датчики в современных робототехнических системах;</w:t>
      </w:r>
    </w:p>
    <w:p w14:paraId="1B59E2CA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получить опыт моделирования машин и механизмов с помощью робототехнического конструктора;</w:t>
      </w:r>
    </w:p>
    <w:p w14:paraId="625E303B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навыки моделирования машин и механизмов с помощью робототехнического конструктора;</w:t>
      </w:r>
    </w:p>
    <w:p w14:paraId="526D20E6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навыками индивидуальной и коллективной деятельности, направленной на создание робототехнического продукта;</w:t>
      </w:r>
    </w:p>
    <w:p w14:paraId="3F93ECC0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мир профессий, связанных с робототехникой.</w:t>
      </w:r>
    </w:p>
    <w:p w14:paraId="28EE4962" w14:textId="77777777" w:rsidR="00C75948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</w:rPr>
        <w:t>в 6 классе:</w:t>
      </w:r>
    </w:p>
    <w:p w14:paraId="588200F4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виды транспортных роботов, описывать их назначение;</w:t>
      </w:r>
    </w:p>
    <w:p w14:paraId="0E6B6E01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конструировать мобильного робота по схеме; усовершенствовать конструкцию;</w:t>
      </w:r>
    </w:p>
    <w:p w14:paraId="4A67DC47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программировать мобильного робота;</w:t>
      </w:r>
    </w:p>
    <w:p w14:paraId="0D7A6750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управлять мобильными роботами в компьютерно-управляемых средах;</w:t>
      </w:r>
    </w:p>
    <w:p w14:paraId="2BDA2189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и характеризовать датчики, использованные при проектировании мобильного робота;</w:t>
      </w:r>
    </w:p>
    <w:p w14:paraId="6A454475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осуществлять робототехнические проекты;</w:t>
      </w:r>
    </w:p>
    <w:p w14:paraId="7E60257A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презентовать изделие;</w:t>
      </w:r>
    </w:p>
    <w:p w14:paraId="498AA584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мир профессий, связанных с робототехникой.</w:t>
      </w:r>
    </w:p>
    <w:p w14:paraId="66FC9DE1" w14:textId="77777777" w:rsidR="00C75948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</w:rPr>
        <w:t>в 7 классе:</w:t>
      </w:r>
    </w:p>
    <w:p w14:paraId="0441B448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виды промышленных роботов, описывать их назначение и функции;</w:t>
      </w:r>
    </w:p>
    <w:p w14:paraId="67ADE514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беспилотные автоматизированные системы;</w:t>
      </w:r>
    </w:p>
    <w:p w14:paraId="153A0F94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назвать виды бытовых роботов, описывать их назначение и функции;</w:t>
      </w:r>
    </w:p>
    <w:p w14:paraId="6F745609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датчики и программировать действие учебного робота в зависимости от задач проекта;</w:t>
      </w:r>
    </w:p>
    <w:p w14:paraId="5D159D17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осуществлять робототехнические проекты, совершенствовать </w:t>
      </w:r>
      <w:r>
        <w:rPr>
          <w:rFonts w:ascii="Times New Roman" w:hAnsi="Times New Roman"/>
          <w:color w:val="000000"/>
          <w:spacing w:val="-2"/>
          <w:sz w:val="28"/>
        </w:rPr>
        <w:t>конструкцию, испытывать и презентовать результат проекта;</w:t>
      </w:r>
    </w:p>
    <w:p w14:paraId="21386515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мир профессий, связанных с робототехникой.</w:t>
      </w:r>
    </w:p>
    <w:p w14:paraId="0B8A956C" w14:textId="77777777" w:rsidR="00C75948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</w:rPr>
        <w:t>в 8 классе:</w:t>
      </w:r>
    </w:p>
    <w:p w14:paraId="5E930BF3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приводить примеры из истории развития беспилотного авиастроения, применения беспилотных летательных аппаратов;</w:t>
      </w:r>
    </w:p>
    <w:p w14:paraId="4A3E6090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конструкцию беспилотных летательных аппаратов; описывать сферы их применения;</w:t>
      </w:r>
    </w:p>
    <w:p w14:paraId="560B54BF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сборку беспилотного летательного аппарата;</w:t>
      </w:r>
    </w:p>
    <w:p w14:paraId="0BBEF476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пилотирование беспилотных летательных аппаратов;</w:t>
      </w:r>
    </w:p>
    <w:p w14:paraId="37B51AE0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правила безопасного пилотирования беспилотных летательных аппаратов;</w:t>
      </w:r>
    </w:p>
    <w:p w14:paraId="39D4CC35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мир профессий, связанных с робототехникой, их востребованность на рынке труда.</w:t>
      </w:r>
    </w:p>
    <w:p w14:paraId="33AAD603" w14:textId="77777777" w:rsidR="00C75948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</w:rPr>
        <w:t>в 9 классе:</w:t>
      </w:r>
    </w:p>
    <w:p w14:paraId="3BE0F2E1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автоматизированные и роботизированные системы;</w:t>
      </w:r>
    </w:p>
    <w:p w14:paraId="3FD267A6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современные технологии в управлении автоматизированными и роботизированными системами (искусственный интеллект, нейротехнологии, машинное зрение, телеметрия и пр.), назвать области их применения;</w:t>
      </w:r>
    </w:p>
    <w:p w14:paraId="05DF10D8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принципы работы системы интернет вещей; сферы применения системы интернет вещей в промышленности и быту;</w:t>
      </w:r>
    </w:p>
    <w:p w14:paraId="5995D129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 перспективы развития беспилотной робототехники;</w:t>
      </w:r>
    </w:p>
    <w:p w14:paraId="6385EF8E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конструировать и моделировать автоматизированные и робототехнические системы с использованием материальных конструкторов с компьютерным управлением и обратной связью;</w:t>
      </w:r>
    </w:p>
    <w:p w14:paraId="2443F660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составлять алгоритмы и программы по управлению робототехническими системами;</w:t>
      </w:r>
    </w:p>
    <w:p w14:paraId="5E4F87E8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языки программирования для управления роботами;</w:t>
      </w:r>
    </w:p>
    <w:p w14:paraId="2C1DB09D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pacing w:val="-2"/>
          <w:sz w:val="28"/>
        </w:rPr>
        <w:t>осуществлять управление групповым взаимодействием роботов;</w:t>
      </w:r>
    </w:p>
    <w:p w14:paraId="0A0D4F01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соблюдать правила безопасного пилотирования;</w:t>
      </w:r>
    </w:p>
    <w:p w14:paraId="3B9C9648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осуществлять робототехнические проекты;</w:t>
      </w:r>
    </w:p>
    <w:p w14:paraId="013E157D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мир профессий, связанных с робототехникой, их востребованность на рынке труда.</w:t>
      </w:r>
    </w:p>
    <w:p w14:paraId="45CAFAE8" w14:textId="77777777" w:rsidR="00C75948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 освоения содержания вариативного модуля «Автоматизированные системы»</w:t>
      </w:r>
    </w:p>
    <w:p w14:paraId="17086D5A" w14:textId="77777777" w:rsidR="00C75948" w:rsidRDefault="00C75948">
      <w:pPr>
        <w:spacing w:after="0" w:line="72" w:lineRule="auto"/>
        <w:ind w:left="120"/>
        <w:jc w:val="both"/>
      </w:pPr>
    </w:p>
    <w:p w14:paraId="3957D72F" w14:textId="77777777" w:rsidR="00C75948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 концу обучения в 8–9 классах:</w:t>
      </w:r>
    </w:p>
    <w:p w14:paraId="79E6F678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признаки автоматизированных систем, их виды;</w:t>
      </w:r>
    </w:p>
    <w:p w14:paraId="2C8A55FA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принципы управления технологическими процессами;</w:t>
      </w:r>
    </w:p>
    <w:p w14:paraId="52111F60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управляющие и управляемые системы, функции обратной связи;</w:t>
      </w:r>
    </w:p>
    <w:p w14:paraId="75ED919E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pacing w:val="-4"/>
          <w:sz w:val="28"/>
        </w:rPr>
        <w:t>осуществлять управление учебными техническими системами;</w:t>
      </w:r>
    </w:p>
    <w:p w14:paraId="35F8623F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конструировать автоматизированные системы;</w:t>
      </w:r>
    </w:p>
    <w:p w14:paraId="14DDCA81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основные электрические устройства и их функции для создания автоматизированных систем;</w:t>
      </w:r>
    </w:p>
    <w:p w14:paraId="1BAE7282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принцип сборки электрических схем;</w:t>
      </w:r>
    </w:p>
    <w:p w14:paraId="0E6BAF2F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сборку электрических схем с использованием электрических устройств и систем;</w:t>
      </w:r>
    </w:p>
    <w:p w14:paraId="542C5C44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результат работы электрической схемы при использовании различных элементов;</w:t>
      </w:r>
    </w:p>
    <w:p w14:paraId="44DC6D67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программирование автоматизированных систем на основе использования программированных логических реле;</w:t>
      </w:r>
    </w:p>
    <w:p w14:paraId="575DD3F2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разрабатывать проекты автоматизированных систем, направленных на эффективное управление технологическими процессами на производстве и в быту;</w:t>
      </w:r>
    </w:p>
    <w:p w14:paraId="4598C85A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мир профессий, связанных с автоматизированными системами, их востребованность на региональном рынке труда.</w:t>
      </w:r>
    </w:p>
    <w:p w14:paraId="114AEB95" w14:textId="77777777" w:rsidR="00C75948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 освоения содержания модуля «Животноводство»</w:t>
      </w:r>
    </w:p>
    <w:p w14:paraId="023C602A" w14:textId="77777777" w:rsidR="00C75948" w:rsidRDefault="00C75948">
      <w:pPr>
        <w:spacing w:after="0" w:line="72" w:lineRule="auto"/>
        <w:ind w:left="120"/>
        <w:jc w:val="both"/>
      </w:pPr>
    </w:p>
    <w:p w14:paraId="6141E51A" w14:textId="77777777" w:rsidR="00C75948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 концу обучения в 7–8 классах</w:t>
      </w:r>
      <w:r>
        <w:rPr>
          <w:rFonts w:ascii="Times New Roman" w:hAnsi="Times New Roman"/>
          <w:color w:val="000000"/>
          <w:sz w:val="28"/>
        </w:rPr>
        <w:t>:</w:t>
      </w:r>
    </w:p>
    <w:p w14:paraId="37FEF8FB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основные направления животноводства;</w:t>
      </w:r>
    </w:p>
    <w:p w14:paraId="4BA27A31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особенности основных видов сельскохозяйственных животных своего региона;</w:t>
      </w:r>
    </w:p>
    <w:p w14:paraId="33368ECE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описывать полный технологический цикл получения продукции животноводства своего региона;</w:t>
      </w:r>
    </w:p>
    <w:p w14:paraId="4F1148FB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виды сельскохозяйственных животных, характерных для данного региона;</w:t>
      </w:r>
    </w:p>
    <w:p w14:paraId="65299E59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оценивать условия содержания животных в различных условиях;</w:t>
      </w:r>
    </w:p>
    <w:p w14:paraId="08AC9C05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владеть навыками оказания первой помощи заболевшим или пораненным животным;</w:t>
      </w:r>
    </w:p>
    <w:p w14:paraId="60EA1D91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способы переработки и хранения продукции животноводства;</w:t>
      </w:r>
    </w:p>
    <w:p w14:paraId="107D34E5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пути цифровизации животноводческого производства;</w:t>
      </w:r>
    </w:p>
    <w:p w14:paraId="2E62FA47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особенности сельскохозяйственного производства своего региона;</w:t>
      </w:r>
    </w:p>
    <w:p w14:paraId="26283B67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мир профессий, связанных с животноводством, их востребованность на региональном рынке труда.</w:t>
      </w:r>
    </w:p>
    <w:p w14:paraId="707BAE70" w14:textId="77777777" w:rsidR="00C75948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 освоения содержания модуля «Растениеводство»</w:t>
      </w:r>
    </w:p>
    <w:p w14:paraId="53DFFE97" w14:textId="77777777" w:rsidR="00C75948" w:rsidRDefault="00C75948">
      <w:pPr>
        <w:spacing w:after="0" w:line="72" w:lineRule="auto"/>
        <w:ind w:left="120"/>
        <w:jc w:val="both"/>
      </w:pPr>
    </w:p>
    <w:p w14:paraId="5336C317" w14:textId="77777777" w:rsidR="00C75948" w:rsidRDefault="0000000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 концу обучения в 7–8 классах:</w:t>
      </w:r>
    </w:p>
    <w:p w14:paraId="76E73A32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основные направления растениеводства;</w:t>
      </w:r>
    </w:p>
    <w:p w14:paraId="1FB07F23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описывать полный технологический цикл получения наиболее распространённой растениеводческой продукции своего региона;</w:t>
      </w:r>
    </w:p>
    <w:p w14:paraId="510A15A4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виды и свойства почв данного региона;</w:t>
      </w:r>
    </w:p>
    <w:p w14:paraId="0AED09B3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ручные и механизированные инструменты обработки почвы;</w:t>
      </w:r>
    </w:p>
    <w:p w14:paraId="4299D8B1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классифицировать культурные растения по различным основаниям;</w:t>
      </w:r>
    </w:p>
    <w:p w14:paraId="231ACEC7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полезные дикорастущие растения и знать их свойства;</w:t>
      </w:r>
    </w:p>
    <w:p w14:paraId="567B5EEA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назвать опасные для человека дикорастущие растения;</w:t>
      </w:r>
    </w:p>
    <w:p w14:paraId="55F520CE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полезные для человека грибы;</w:t>
      </w:r>
    </w:p>
    <w:p w14:paraId="37F86AF5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опасные для человека грибы;</w:t>
      </w:r>
    </w:p>
    <w:p w14:paraId="502C16F7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методами сбора, переработки и хранения полезных дикорастущих растений и их плодов;</w:t>
      </w:r>
    </w:p>
    <w:p w14:paraId="4679D307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методами сбора, переработки и хранения полезных для человека грибов;</w:t>
      </w:r>
    </w:p>
    <w:p w14:paraId="4AA19074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основные направления цифровизации и роботизации в растениеводстве;</w:t>
      </w:r>
    </w:p>
    <w:p w14:paraId="332F94F9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получить опыт использования цифровых устройств и программных сервисов в технологии растениеводства;</w:t>
      </w:r>
    </w:p>
    <w:p w14:paraId="4372DE56" w14:textId="77777777" w:rsidR="00C75948" w:rsidRDefault="000000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мир профессий, связанных с растениеводством, их востребованность на региональном рынке труда.</w:t>
      </w:r>
    </w:p>
    <w:p w14:paraId="28C866D4" w14:textId="77777777" w:rsidR="00C75948" w:rsidRDefault="00C75948">
      <w:pPr>
        <w:sectPr w:rsidR="00C75948">
          <w:pgSz w:w="11906" w:h="16383"/>
          <w:pgMar w:top="1134" w:right="850" w:bottom="1134" w:left="1701" w:header="720" w:footer="720" w:gutter="0"/>
          <w:cols w:space="720"/>
        </w:sectPr>
      </w:pPr>
    </w:p>
    <w:p w14:paraId="2B1DA7D6" w14:textId="77777777" w:rsidR="00C75948" w:rsidRDefault="00000000">
      <w:pPr>
        <w:spacing w:after="0"/>
        <w:ind w:left="120"/>
      </w:pPr>
      <w:bookmarkStart w:id="17" w:name="block-78268158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14:paraId="2BBC87E6" w14:textId="77777777" w:rsidR="00C75948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4816"/>
        <w:gridCol w:w="1406"/>
        <w:gridCol w:w="1841"/>
        <w:gridCol w:w="1910"/>
        <w:gridCol w:w="2416"/>
      </w:tblGrid>
      <w:tr w:rsidR="00C75948" w14:paraId="14C682AB" w14:textId="77777777">
        <w:trPr>
          <w:trHeight w:val="144"/>
          <w:tblCellSpacing w:w="20" w:type="nil"/>
        </w:trPr>
        <w:tc>
          <w:tcPr>
            <w:tcW w:w="55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AB63D25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C54B64B" w14:textId="77777777" w:rsidR="00C75948" w:rsidRDefault="00C75948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8E22CD9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37DF2CE4" w14:textId="77777777" w:rsidR="00C75948" w:rsidRDefault="00C7594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7C9F92E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A68FEB9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5900F511" w14:textId="77777777" w:rsidR="00C75948" w:rsidRDefault="00C75948">
            <w:pPr>
              <w:spacing w:after="0"/>
              <w:ind w:left="135"/>
            </w:pPr>
          </w:p>
        </w:tc>
      </w:tr>
      <w:tr w:rsidR="00C75948" w14:paraId="0FD1DF06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E8F8668" w14:textId="77777777" w:rsidR="00C75948" w:rsidRDefault="00C7594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32404AC" w14:textId="77777777" w:rsidR="00C75948" w:rsidRDefault="00C75948"/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17D3F980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A177420" w14:textId="77777777" w:rsidR="00C75948" w:rsidRDefault="00C75948">
            <w:pPr>
              <w:spacing w:after="0"/>
              <w:ind w:left="135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30CECB30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855C8EE" w14:textId="77777777" w:rsidR="00C75948" w:rsidRDefault="00C75948">
            <w:pPr>
              <w:spacing w:after="0"/>
              <w:ind w:left="135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5E0A19CB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48C5797" w14:textId="77777777" w:rsidR="00C75948" w:rsidRDefault="00C7594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7090356" w14:textId="77777777" w:rsidR="00C75948" w:rsidRDefault="00C75948"/>
        </w:tc>
      </w:tr>
      <w:tr w:rsidR="00C75948" w14:paraId="33FAF66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165A86C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C75948" w14:paraId="372841E8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3DCB859E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3D1C638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вокруг нас. Мир труда и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61AE1CF8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6F9A52FF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0E6EF8FA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52523781" w14:textId="77777777" w:rsidR="00C75948" w:rsidRDefault="00C75948">
            <w:pPr>
              <w:spacing w:after="0"/>
              <w:ind w:left="135"/>
            </w:pPr>
          </w:p>
        </w:tc>
      </w:tr>
      <w:tr w:rsidR="00C75948" w14:paraId="27E15356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1E75264B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F4AC9E4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Проекты и проектирование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432FDD9C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1E5582D7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51892B6D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1653CCB7" w14:textId="77777777" w:rsidR="00C75948" w:rsidRDefault="00C75948">
            <w:pPr>
              <w:spacing w:after="0"/>
              <w:ind w:left="135"/>
            </w:pPr>
          </w:p>
        </w:tc>
      </w:tr>
      <w:tr w:rsidR="00C75948" w14:paraId="537C4FD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A46CF54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598C8F1F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05B8EA7" w14:textId="77777777" w:rsidR="00C75948" w:rsidRDefault="00C75948"/>
        </w:tc>
      </w:tr>
      <w:tr w:rsidR="00C75948" w14:paraId="751C31B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30FEDA1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C75948" w14:paraId="4EAF4E39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55AD5AAE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67CAD6F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графику и черчение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28166E91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7F9C723C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2FD76587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755EBE16" w14:textId="77777777" w:rsidR="00C75948" w:rsidRDefault="00C75948">
            <w:pPr>
              <w:spacing w:after="0"/>
              <w:ind w:left="135"/>
            </w:pPr>
          </w:p>
        </w:tc>
      </w:tr>
      <w:tr w:rsidR="00C75948" w14:paraId="6F9A0CE4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3658C0D7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5EAD3AC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элементы графических изображений и их построение. Мир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1CC71F9D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1E14915F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161999FE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6F356CC1" w14:textId="77777777" w:rsidR="00C75948" w:rsidRDefault="00C75948">
            <w:pPr>
              <w:spacing w:after="0"/>
              <w:ind w:left="135"/>
            </w:pPr>
          </w:p>
        </w:tc>
      </w:tr>
      <w:tr w:rsidR="00C75948" w14:paraId="05A6A0D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3ED6C83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46687D6F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1A0ECBB" w14:textId="77777777" w:rsidR="00C75948" w:rsidRDefault="00C75948"/>
        </w:tc>
      </w:tr>
      <w:tr w:rsidR="00C75948" w14:paraId="281429E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47643CE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 обработки материалов и пищевых продуктов</w:t>
            </w:r>
          </w:p>
        </w:tc>
      </w:tr>
      <w:tr w:rsidR="00C75948" w14:paraId="05F8A4D6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28984442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47F5A6F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конструкционных материалов. Технология, ее основные составляющие. Бумага и ее свойства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54BD58F2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7F0A293B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43DCBD29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0651AA23" w14:textId="77777777" w:rsidR="00C75948" w:rsidRDefault="00C75948">
            <w:pPr>
              <w:spacing w:after="0"/>
              <w:ind w:left="135"/>
            </w:pPr>
          </w:p>
        </w:tc>
      </w:tr>
      <w:tr w:rsidR="00C75948" w14:paraId="49744EEA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2ED847FC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A4E68C3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Конструкционные материалы и их свойства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6D15CEFD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78B2AB0E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79592EB2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6D61512E" w14:textId="77777777" w:rsidR="00C75948" w:rsidRDefault="00C75948">
            <w:pPr>
              <w:spacing w:after="0"/>
              <w:ind w:left="135"/>
            </w:pPr>
          </w:p>
        </w:tc>
      </w:tr>
      <w:tr w:rsidR="00C75948" w14:paraId="7563EDD5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0E0454EE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73AF3D8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Технологии ручной обработки древесины. Технологии обработки древесины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использованием электрифицированного инструмента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0BA986F4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01AAFE2F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17E605C0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6E7764D3" w14:textId="77777777" w:rsidR="00C75948" w:rsidRDefault="00C75948">
            <w:pPr>
              <w:spacing w:after="0"/>
              <w:ind w:left="135"/>
            </w:pPr>
          </w:p>
        </w:tc>
      </w:tr>
      <w:tr w:rsidR="00C75948" w14:paraId="76E0AF6D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15A7F5E6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7913339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отделки изделий из древесины. Декорирование древесины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4866F42A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30B1BCA9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2D9F6B39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57E13CA7" w14:textId="77777777" w:rsidR="00C75948" w:rsidRDefault="00C75948">
            <w:pPr>
              <w:spacing w:after="0"/>
              <w:ind w:left="135"/>
            </w:pPr>
          </w:p>
        </w:tc>
      </w:tr>
      <w:tr w:rsidR="00C75948" w14:paraId="28AA76DF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24B6E3DB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7501AC2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и оценка качества изделия из древесины. Мир профессий. Защита и оценка качества проекта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771F41EA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0530AC1E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3747A2FC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52447E34" w14:textId="77777777" w:rsidR="00C75948" w:rsidRDefault="00C75948">
            <w:pPr>
              <w:spacing w:after="0"/>
              <w:ind w:left="135"/>
            </w:pPr>
          </w:p>
        </w:tc>
      </w:tr>
      <w:tr w:rsidR="00C75948" w14:paraId="1746114B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2E9F04A8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5826AFD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пищевых продуктов Мир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174F2A1A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530EF824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00526EF9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7577FD87" w14:textId="77777777" w:rsidR="00C75948" w:rsidRDefault="00C75948">
            <w:pPr>
              <w:spacing w:after="0"/>
              <w:ind w:left="135"/>
            </w:pPr>
          </w:p>
        </w:tc>
      </w:tr>
      <w:tr w:rsidR="00C75948" w14:paraId="3F72CFAF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761225A9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13BC62C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текстильных материалов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5D2E5089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54D48DB5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794D2ED8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210B095C" w14:textId="77777777" w:rsidR="00C75948" w:rsidRDefault="00C75948">
            <w:pPr>
              <w:spacing w:after="0"/>
              <w:ind w:left="135"/>
            </w:pPr>
          </w:p>
        </w:tc>
      </w:tr>
      <w:tr w:rsidR="00C75948" w14:paraId="34745920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32964E6F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B4BB457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Швейная машина как основное технологическое оборудование для изготовления швейных изделий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32525A67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1C62F15E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1AD275B9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16FAF421" w14:textId="77777777" w:rsidR="00C75948" w:rsidRDefault="00C75948">
            <w:pPr>
              <w:spacing w:after="0"/>
              <w:ind w:left="135"/>
            </w:pPr>
          </w:p>
        </w:tc>
      </w:tr>
      <w:tr w:rsidR="00C75948" w14:paraId="29B3C8D6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6E8BF0DF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9A48976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швейных изделий. Чертеж и изготовление выкроек швейного изделия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083A1D75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3888BDB6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70E2CF66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483B658E" w14:textId="77777777" w:rsidR="00C75948" w:rsidRDefault="00C75948">
            <w:pPr>
              <w:spacing w:after="0"/>
              <w:ind w:left="135"/>
            </w:pPr>
          </w:p>
        </w:tc>
      </w:tr>
      <w:tr w:rsidR="00C75948" w14:paraId="6DED5481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712C81D2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37D4B73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Технологические операции по пошиву изделия. Оценка качества швейного изделия. Мир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08C465DB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71842553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7598C5C7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00E86167" w14:textId="77777777" w:rsidR="00C75948" w:rsidRDefault="00C75948">
            <w:pPr>
              <w:spacing w:after="0"/>
              <w:ind w:left="135"/>
            </w:pPr>
          </w:p>
        </w:tc>
      </w:tr>
      <w:tr w:rsidR="00C75948" w14:paraId="2EB08EE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4CFB986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700D14D5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0E51056" w14:textId="77777777" w:rsidR="00C75948" w:rsidRDefault="00C75948"/>
        </w:tc>
      </w:tr>
      <w:tr w:rsidR="00C75948" w14:paraId="58E0C0B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6662D32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C75948" w14:paraId="3759DB57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414EE9E0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B6F20B4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робототехнику. Робототехнический конструктор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41464333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3F8CE301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1AED7149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221FC1C8" w14:textId="77777777" w:rsidR="00C75948" w:rsidRDefault="00C75948">
            <w:pPr>
              <w:spacing w:after="0"/>
              <w:ind w:left="135"/>
            </w:pPr>
          </w:p>
        </w:tc>
      </w:tr>
      <w:tr w:rsidR="00C75948" w14:paraId="5F8C9FB6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0D406F9A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C0615FF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Конструирование: подвижные и неподвижные соединения, механическая передача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1086DA8A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207AA033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1B60839F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60A61BFD" w14:textId="77777777" w:rsidR="00C75948" w:rsidRDefault="00C75948">
            <w:pPr>
              <w:spacing w:after="0"/>
              <w:ind w:left="135"/>
            </w:pPr>
          </w:p>
        </w:tc>
      </w:tr>
      <w:tr w:rsidR="00C75948" w14:paraId="6B595300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30D7EB0D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66114B5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устройства: двигатель и контроллер, назначение, устройство и функции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35644C6E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63D4E848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79E00791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228F37B8" w14:textId="77777777" w:rsidR="00C75948" w:rsidRDefault="00C75948">
            <w:pPr>
              <w:spacing w:after="0"/>
              <w:ind w:left="135"/>
            </w:pPr>
          </w:p>
        </w:tc>
      </w:tr>
      <w:tr w:rsidR="00C75948" w14:paraId="001BC33C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5CD219F0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339FE9B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робота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62E941CB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298DFF83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47900B3F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7C0C54BD" w14:textId="77777777" w:rsidR="00C75948" w:rsidRDefault="00C75948">
            <w:pPr>
              <w:spacing w:after="0"/>
              <w:ind w:left="135"/>
            </w:pPr>
          </w:p>
        </w:tc>
      </w:tr>
      <w:tr w:rsidR="00C75948" w14:paraId="68B24DAE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441D8FEA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D26E9EA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Датчики, их функции и принцип работы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18E87912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297970D2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32E9F47E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54555532" w14:textId="77777777" w:rsidR="00C75948" w:rsidRDefault="00C75948">
            <w:pPr>
              <w:spacing w:after="0"/>
              <w:ind w:left="135"/>
            </w:pPr>
          </w:p>
        </w:tc>
      </w:tr>
      <w:tr w:rsidR="00C75948" w14:paraId="068C9845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1B5B0958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E82357C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 в робототехнике. Основы проектной деятельности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344A9896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2CCC715C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3A25991C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4F6F93F9" w14:textId="77777777" w:rsidR="00C75948" w:rsidRDefault="00C75948">
            <w:pPr>
              <w:spacing w:after="0"/>
              <w:ind w:left="135"/>
            </w:pPr>
          </w:p>
        </w:tc>
      </w:tr>
      <w:tr w:rsidR="00C75948" w14:paraId="5F7ABF0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ABA3641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34C03561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CCC94F1" w14:textId="77777777" w:rsidR="00C75948" w:rsidRDefault="00C75948"/>
        </w:tc>
      </w:tr>
      <w:tr w:rsidR="00C75948" w14:paraId="0F6E590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30096AB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48A0C708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5B005E7D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3835D76C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0496274D" w14:textId="77777777" w:rsidR="00C75948" w:rsidRDefault="00C75948"/>
        </w:tc>
      </w:tr>
    </w:tbl>
    <w:p w14:paraId="1759B018" w14:textId="77777777" w:rsidR="00C75948" w:rsidRDefault="00C75948">
      <w:pPr>
        <w:sectPr w:rsidR="00C7594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6C540B0" w14:textId="77777777" w:rsidR="00C75948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646"/>
      </w:tblGrid>
      <w:tr w:rsidR="00C75948" w14:paraId="2C0A8BB0" w14:textId="7777777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84F9414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FF08B92" w14:textId="77777777" w:rsidR="00C75948" w:rsidRDefault="00C75948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A2744BF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3F850BA9" w14:textId="77777777" w:rsidR="00C75948" w:rsidRDefault="00C7594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E1D15AD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CD59265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585E12F8" w14:textId="77777777" w:rsidR="00C75948" w:rsidRDefault="00C75948">
            <w:pPr>
              <w:spacing w:after="0"/>
              <w:ind w:left="135"/>
            </w:pPr>
          </w:p>
        </w:tc>
      </w:tr>
      <w:tr w:rsidR="00C75948" w14:paraId="7894F0A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B9D9F61" w14:textId="77777777" w:rsidR="00C75948" w:rsidRDefault="00C7594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8F807CE" w14:textId="77777777" w:rsidR="00C75948" w:rsidRDefault="00C75948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E50532F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A941AC0" w14:textId="77777777" w:rsidR="00C75948" w:rsidRDefault="00C75948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ED30814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0E98FF3" w14:textId="77777777" w:rsidR="00C75948" w:rsidRDefault="00C75948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B444F52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6A3C1CC" w14:textId="77777777" w:rsidR="00C75948" w:rsidRDefault="00C7594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34E941E" w14:textId="77777777" w:rsidR="00C75948" w:rsidRDefault="00C75948"/>
        </w:tc>
      </w:tr>
      <w:tr w:rsidR="00C75948" w14:paraId="716785A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4E21C62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C75948" w14:paraId="68DEF9B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B7E943C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209895B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 и моделирование. 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2E72D71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9C72988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8912C50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45DADBD" w14:textId="77777777" w:rsidR="00C75948" w:rsidRDefault="00C75948">
            <w:pPr>
              <w:spacing w:after="0"/>
              <w:ind w:left="135"/>
            </w:pPr>
          </w:p>
        </w:tc>
      </w:tr>
      <w:tr w:rsidR="00C75948" w14:paraId="7E5113F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D1F857A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D506D8A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Машины и механизмы.Перспективы развития техники и технологий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1872745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8FA3744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2270432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DD8B97E" w14:textId="77777777" w:rsidR="00C75948" w:rsidRDefault="00C75948">
            <w:pPr>
              <w:spacing w:after="0"/>
              <w:ind w:left="135"/>
            </w:pPr>
          </w:p>
        </w:tc>
      </w:tr>
      <w:tr w:rsidR="00C75948" w14:paraId="1577BA2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7784BBE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CFE7D7C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A20C022" w14:textId="77777777" w:rsidR="00C75948" w:rsidRDefault="00C75948"/>
        </w:tc>
      </w:tr>
      <w:tr w:rsidR="00C75948" w14:paraId="20147AC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D2C85C4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C75948" w14:paraId="4A3B18F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CB6340D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4F7ACD2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Черчение. Основные геометрические построения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CAD9C74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B57CF68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2BC8447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52B53CF" w14:textId="77777777" w:rsidR="00C75948" w:rsidRDefault="00C75948">
            <w:pPr>
              <w:spacing w:after="0"/>
              <w:ind w:left="135"/>
            </w:pPr>
          </w:p>
        </w:tc>
      </w:tr>
      <w:tr w:rsidR="00C75948" w14:paraId="7522A7C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83ABE96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0AE5310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Компьютерная графика. Мир изображений. Создание изображений в графическом редакторе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AB56D19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D271B38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04C0398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F32A64D" w14:textId="77777777" w:rsidR="00C75948" w:rsidRDefault="00C75948">
            <w:pPr>
              <w:spacing w:after="0"/>
              <w:ind w:left="135"/>
            </w:pPr>
          </w:p>
        </w:tc>
      </w:tr>
      <w:tr w:rsidR="00C75948" w14:paraId="1F0C102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D8B1B90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CAD4BD6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печатной продукции в графическом редакторе. 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F43397E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1016E37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EEE0CD9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D6FA4A4" w14:textId="77777777" w:rsidR="00C75948" w:rsidRDefault="00C75948">
            <w:pPr>
              <w:spacing w:after="0"/>
              <w:ind w:left="135"/>
            </w:pPr>
          </w:p>
        </w:tc>
      </w:tr>
      <w:tr w:rsidR="00C75948" w14:paraId="52593FB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CD57E11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5522559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B6F92A3" w14:textId="77777777" w:rsidR="00C75948" w:rsidRDefault="00C75948"/>
        </w:tc>
      </w:tr>
      <w:tr w:rsidR="00C75948" w14:paraId="2CB4FA2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4EF55A2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 обработки материалов и пищевых продуктов</w:t>
            </w:r>
          </w:p>
        </w:tc>
      </w:tr>
      <w:tr w:rsidR="00C75948" w14:paraId="78122EF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5EC6209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879C6E4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конструкционных материалов. Металлы и сплавы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2CFE795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CF3EEEE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5221C52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8A549EE" w14:textId="77777777" w:rsidR="00C75948" w:rsidRDefault="00C75948">
            <w:pPr>
              <w:spacing w:after="0"/>
              <w:ind w:left="135"/>
            </w:pPr>
          </w:p>
        </w:tc>
      </w:tr>
      <w:tr w:rsidR="00C75948" w14:paraId="00C9F28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CA17FBE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AAE8227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тонколистового металла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3C3DBD2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BD4F655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3FAFC0F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EA4BBEB" w14:textId="77777777" w:rsidR="00C75948" w:rsidRDefault="00C75948">
            <w:pPr>
              <w:spacing w:after="0"/>
              <w:ind w:left="135"/>
            </w:pPr>
          </w:p>
        </w:tc>
      </w:tr>
      <w:tr w:rsidR="00C75948" w14:paraId="5989E13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E68E0F4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88AE347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изготовления изделий из тонколистового металла и проволоки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33E2304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1D20CA0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23B0421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D1A6B0E" w14:textId="77777777" w:rsidR="00C75948" w:rsidRDefault="00C75948">
            <w:pPr>
              <w:spacing w:after="0"/>
              <w:ind w:left="135"/>
            </w:pPr>
          </w:p>
        </w:tc>
      </w:tr>
      <w:tr w:rsidR="00C75948" w14:paraId="7604552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991A864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3F5BAA8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и оценка качества изделий из металла. 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5066699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19AAB76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5B0AA55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58337E6" w14:textId="77777777" w:rsidR="00C75948" w:rsidRDefault="00C75948">
            <w:pPr>
              <w:spacing w:after="0"/>
              <w:ind w:left="135"/>
            </w:pPr>
          </w:p>
        </w:tc>
      </w:tr>
      <w:tr w:rsidR="00C75948" w14:paraId="51EDE7A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F43E13C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A247E76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пищевых продуктов. 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514292B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17C2837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31FBEC3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3E6378D" w14:textId="77777777" w:rsidR="00C75948" w:rsidRDefault="00C75948">
            <w:pPr>
              <w:spacing w:after="0"/>
              <w:ind w:left="135"/>
            </w:pPr>
          </w:p>
        </w:tc>
      </w:tr>
      <w:tr w:rsidR="00C75948" w14:paraId="3BE9058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EDDAE51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975246F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текстильных материалов. 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E0362FB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2F91AEB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98A53DA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ABFD206" w14:textId="77777777" w:rsidR="00C75948" w:rsidRDefault="00C75948">
            <w:pPr>
              <w:spacing w:after="0"/>
              <w:ind w:left="135"/>
            </w:pPr>
          </w:p>
        </w:tc>
      </w:tr>
      <w:tr w:rsidR="00C75948" w14:paraId="6C9CBAA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585BB3F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66D4A5D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текстильные материалы, получение и свойства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9CA899B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A0DE582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22AA324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8C159BF" w14:textId="77777777" w:rsidR="00C75948" w:rsidRDefault="00C75948">
            <w:pPr>
              <w:spacing w:after="0"/>
              <w:ind w:left="135"/>
            </w:pPr>
          </w:p>
        </w:tc>
      </w:tr>
      <w:tr w:rsidR="00C75948" w14:paraId="26F0C10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3B23180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621CD3E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технологических операций по раскрою и пошиву швейного изделия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9CBCA40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A1A9D23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A0B4825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DDB73A8" w14:textId="77777777" w:rsidR="00C75948" w:rsidRDefault="00C75948">
            <w:pPr>
              <w:spacing w:after="0"/>
              <w:ind w:left="135"/>
            </w:pPr>
          </w:p>
        </w:tc>
      </w:tr>
      <w:tr w:rsidR="00C75948" w14:paraId="73B6FE7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D2B2BCB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C3C18A8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88AE66F" w14:textId="77777777" w:rsidR="00C75948" w:rsidRDefault="00C75948"/>
        </w:tc>
      </w:tr>
      <w:tr w:rsidR="00C75948" w14:paraId="077A031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E4D531B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C75948" w14:paraId="08A7B21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ED41E87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AA41734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Мобильная робототехника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41B10F6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D669CDB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49C888C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42F60F6" w14:textId="77777777" w:rsidR="00C75948" w:rsidRDefault="00C75948">
            <w:pPr>
              <w:spacing w:after="0"/>
              <w:ind w:left="135"/>
            </w:pPr>
          </w:p>
        </w:tc>
      </w:tr>
      <w:tr w:rsidR="00C75948" w14:paraId="21D46F2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4688F80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A55E53C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Роботы: конструирование и управление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C48106E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3AB196F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5FBB07C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3AE53E0" w14:textId="77777777" w:rsidR="00C75948" w:rsidRDefault="00C75948">
            <w:pPr>
              <w:spacing w:after="0"/>
              <w:ind w:left="135"/>
            </w:pPr>
          </w:p>
        </w:tc>
      </w:tr>
      <w:tr w:rsidR="00C75948" w14:paraId="71F7DC4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DB8D62D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6FD603A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Датчики. Назначение и функции различных датчиков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1616FDB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20CF5C8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63DCF9A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C520788" w14:textId="77777777" w:rsidR="00C75948" w:rsidRDefault="00C75948">
            <w:pPr>
              <w:spacing w:after="0"/>
              <w:ind w:left="135"/>
            </w:pPr>
          </w:p>
        </w:tc>
      </w:tr>
      <w:tr w:rsidR="00C75948" w14:paraId="576C7C0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CCA4A9C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79D3325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движущейся моделью робота в компьютерно-управляемой среде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4BFB835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A0A91B6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284BF65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9AF5C15" w14:textId="77777777" w:rsidR="00C75948" w:rsidRDefault="00C75948">
            <w:pPr>
              <w:spacing w:after="0"/>
              <w:ind w:left="135"/>
            </w:pPr>
          </w:p>
        </w:tc>
      </w:tr>
      <w:tr w:rsidR="00C75948" w14:paraId="48C8FCF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7DEEFAE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E9DEFEE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управления одним сервомотором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C0A51E8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2F4FFF5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C0C2934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9958982" w14:textId="77777777" w:rsidR="00C75948" w:rsidRDefault="00C75948">
            <w:pPr>
              <w:spacing w:after="0"/>
              <w:ind w:left="135"/>
            </w:pPr>
          </w:p>
        </w:tc>
      </w:tr>
      <w:tr w:rsidR="00C75948" w14:paraId="5F3879A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19E8206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8EF13A6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Групповой учебный проект по робототехнике. Профессии в области робототехники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6D17743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CD90268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C3E2B0B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80627FA" w14:textId="77777777" w:rsidR="00C75948" w:rsidRDefault="00C75948">
            <w:pPr>
              <w:spacing w:after="0"/>
              <w:ind w:left="135"/>
            </w:pPr>
          </w:p>
        </w:tc>
      </w:tr>
      <w:tr w:rsidR="00C75948" w14:paraId="05DB8BB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49F3790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B233E85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222386D" w14:textId="77777777" w:rsidR="00C75948" w:rsidRDefault="00C75948"/>
        </w:tc>
      </w:tr>
      <w:tr w:rsidR="00C75948" w14:paraId="211D0AF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28B7DFD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C6D2794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2943C59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BDBE52B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DF37D5D" w14:textId="77777777" w:rsidR="00C75948" w:rsidRDefault="00C75948"/>
        </w:tc>
      </w:tr>
    </w:tbl>
    <w:p w14:paraId="723B5A35" w14:textId="77777777" w:rsidR="00C75948" w:rsidRDefault="00C75948">
      <w:pPr>
        <w:sectPr w:rsidR="00C7594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A009C56" w14:textId="77777777" w:rsidR="00C75948" w:rsidRDefault="00C75948">
      <w:pPr>
        <w:sectPr w:rsidR="00C7594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47A7D76" w14:textId="77777777" w:rsidR="00C75948" w:rsidRDefault="00000000">
      <w:pPr>
        <w:spacing w:after="0"/>
        <w:ind w:left="120"/>
      </w:pPr>
      <w:bookmarkStart w:id="18" w:name="block-78268161"/>
      <w:bookmarkEnd w:id="17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14:paraId="5A2BF91F" w14:textId="77777777" w:rsidR="00C75948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3"/>
        <w:gridCol w:w="4778"/>
        <w:gridCol w:w="1455"/>
        <w:gridCol w:w="1841"/>
        <w:gridCol w:w="1910"/>
        <w:gridCol w:w="2503"/>
      </w:tblGrid>
      <w:tr w:rsidR="00C75948" w14:paraId="16785D3F" w14:textId="77777777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401119F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80DE82A" w14:textId="77777777" w:rsidR="00C75948" w:rsidRDefault="00C75948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8906035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05C7C000" w14:textId="77777777" w:rsidR="00C75948" w:rsidRDefault="00C7594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B1D854F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0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6900237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2DB1BBA4" w14:textId="77777777" w:rsidR="00C75948" w:rsidRDefault="00C75948">
            <w:pPr>
              <w:spacing w:after="0"/>
              <w:ind w:left="135"/>
            </w:pPr>
          </w:p>
        </w:tc>
      </w:tr>
      <w:tr w:rsidR="00C75948" w14:paraId="66186E2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29DE51F" w14:textId="77777777" w:rsidR="00C75948" w:rsidRDefault="00C7594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E6BA8AF" w14:textId="77777777" w:rsidR="00C75948" w:rsidRDefault="00C75948"/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233313EC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990101C" w14:textId="77777777" w:rsidR="00C75948" w:rsidRDefault="00C75948">
            <w:pPr>
              <w:spacing w:after="0"/>
              <w:ind w:left="135"/>
            </w:pP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26C6F809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A264078" w14:textId="77777777" w:rsidR="00C75948" w:rsidRDefault="00C75948">
            <w:pPr>
              <w:spacing w:after="0"/>
              <w:ind w:left="135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68841535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E2E7563" w14:textId="77777777" w:rsidR="00C75948" w:rsidRDefault="00C7594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75A165B" w14:textId="77777777" w:rsidR="00C75948" w:rsidRDefault="00C75948"/>
        </w:tc>
      </w:tr>
      <w:tr w:rsidR="00C75948" w14:paraId="06A0880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246F136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C75948" w14:paraId="6B7CDDE6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7900F9F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CB429BE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Дизайн и технологии. Мир профессий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36B235D7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6DC84E72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38766759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31678598" w14:textId="77777777" w:rsidR="00C75948" w:rsidRDefault="00C75948">
            <w:pPr>
              <w:spacing w:after="0"/>
              <w:ind w:left="135"/>
            </w:pPr>
          </w:p>
        </w:tc>
      </w:tr>
      <w:tr w:rsidR="00C75948" w14:paraId="1150383B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059BDE9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DD76922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Цифровые технологии на производстве. Управление производством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4BE94738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4F5E1193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66D51342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1750C989" w14:textId="77777777" w:rsidR="00C75948" w:rsidRDefault="00C75948">
            <w:pPr>
              <w:spacing w:after="0"/>
              <w:ind w:left="135"/>
            </w:pPr>
          </w:p>
        </w:tc>
      </w:tr>
      <w:tr w:rsidR="00C75948" w14:paraId="56D816A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D89F065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3FD83F0A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5F72F22" w14:textId="77777777" w:rsidR="00C75948" w:rsidRDefault="00C75948"/>
        </w:tc>
      </w:tr>
      <w:tr w:rsidR="00C75948" w14:paraId="33EB2DD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AE9BC57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C75948" w14:paraId="0298F03F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04B9CCD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FCB47AD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Конструкторская документация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4489A492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6F7B3E04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66071C82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39DD8736" w14:textId="77777777" w:rsidR="00C75948" w:rsidRDefault="00C75948">
            <w:pPr>
              <w:spacing w:after="0"/>
              <w:ind w:left="135"/>
            </w:pPr>
          </w:p>
        </w:tc>
      </w:tr>
      <w:tr w:rsidR="00C75948" w14:paraId="65CC29D1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0455B42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FCAB990" w14:textId="77777777" w:rsidR="00C75948" w:rsidRDefault="00000000">
            <w:pPr>
              <w:spacing w:after="0"/>
              <w:ind w:left="135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Системы автоматизированного проектирования (САПР). Последовательность построения чертежа в САПР.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5F3D97D6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58F6D45E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103DFC02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34F994BF" w14:textId="77777777" w:rsidR="00C75948" w:rsidRDefault="00C75948">
            <w:pPr>
              <w:spacing w:after="0"/>
              <w:ind w:left="135"/>
            </w:pPr>
          </w:p>
        </w:tc>
      </w:tr>
      <w:tr w:rsidR="00C75948" w14:paraId="683ABC7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46D2D3C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4B6D4FBB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B989938" w14:textId="77777777" w:rsidR="00C75948" w:rsidRDefault="00C75948"/>
        </w:tc>
      </w:tr>
      <w:tr w:rsidR="00C75948" w:rsidRPr="001D2D26" w14:paraId="0FA7BAE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05D8AEF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D2D2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1D2D2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C75948" w14:paraId="7FA5A6C6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0BA2615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053B843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- моделирование. Макетирование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56D0CADD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2303691D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54E4356E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51E2AA21" w14:textId="77777777" w:rsidR="00C75948" w:rsidRDefault="00C75948">
            <w:pPr>
              <w:spacing w:after="0"/>
              <w:ind w:left="135"/>
            </w:pPr>
          </w:p>
        </w:tc>
      </w:tr>
      <w:tr w:rsidR="00C75948" w14:paraId="33136E19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0FC04A0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F4A29FE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объёмных моделей с помощью компьютерных программ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4B39D422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048BF48C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08314A52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65FCECC0" w14:textId="77777777" w:rsidR="00C75948" w:rsidRDefault="00C75948">
            <w:pPr>
              <w:spacing w:after="0"/>
              <w:ind w:left="135"/>
            </w:pPr>
          </w:p>
        </w:tc>
      </w:tr>
      <w:tr w:rsidR="00C75948" w14:paraId="6A6A21CC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B738196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93F1C6D" w14:textId="77777777" w:rsidR="00C75948" w:rsidRDefault="00000000">
            <w:pPr>
              <w:spacing w:after="0"/>
              <w:ind w:left="135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Программа для редактирования готовых моделей. Основные приемы </w:t>
            </w: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макетирования. Оценка качества макета.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профессий. Профессии, связанные с 3D-печатью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35325FA2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688BA21D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4FD731B0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0D9A1025" w14:textId="77777777" w:rsidR="00C75948" w:rsidRDefault="00C75948">
            <w:pPr>
              <w:spacing w:after="0"/>
              <w:ind w:left="135"/>
            </w:pPr>
          </w:p>
        </w:tc>
      </w:tr>
      <w:tr w:rsidR="00C75948" w14:paraId="0E1F0A8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49F7E75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75C2FED4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4B71149" w14:textId="77777777" w:rsidR="00C75948" w:rsidRDefault="00C75948"/>
        </w:tc>
      </w:tr>
      <w:tr w:rsidR="00C75948" w:rsidRPr="001D2D26" w14:paraId="68D1941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7E434FC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D2D2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C75948" w14:paraId="7A74D6B4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B2C244E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779A344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композиционных материалов. Композиционные материалы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10796D3B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1D6017EC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0A828803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4CA8954F" w14:textId="77777777" w:rsidR="00C75948" w:rsidRDefault="00C75948">
            <w:pPr>
              <w:spacing w:after="0"/>
              <w:ind w:left="135"/>
            </w:pPr>
          </w:p>
        </w:tc>
      </w:tr>
      <w:tr w:rsidR="00C75948" w14:paraId="5EBBF9F9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F5DC3E1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B307EC1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механической обработки металлов с помощью станков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0E7BA13C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37E53CA9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7054EC45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04F8FAD9" w14:textId="77777777" w:rsidR="00C75948" w:rsidRDefault="00C75948">
            <w:pPr>
              <w:spacing w:after="0"/>
              <w:ind w:left="135"/>
            </w:pPr>
          </w:p>
        </w:tc>
      </w:tr>
      <w:tr w:rsidR="00C75948" w14:paraId="6CDFD0CD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C71A690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F0FCBBC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Пластмасса и другие современные материалы: свойства, получение и использование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7C07DB03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5469FB9F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00E6F495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3741A83C" w14:textId="77777777" w:rsidR="00C75948" w:rsidRDefault="00C75948">
            <w:pPr>
              <w:spacing w:after="0"/>
              <w:ind w:left="135"/>
            </w:pPr>
          </w:p>
        </w:tc>
      </w:tr>
      <w:tr w:rsidR="00C75948" w14:paraId="147E2E9E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15A26F5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A9560CA" w14:textId="77777777" w:rsidR="00C75948" w:rsidRDefault="00000000">
            <w:pPr>
              <w:spacing w:after="0"/>
              <w:ind w:left="135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изделия из конструкционных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профессий. Защита проекта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2FAF12C8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6A703D9F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6EF8FB17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60C584A2" w14:textId="77777777" w:rsidR="00C75948" w:rsidRDefault="00C75948">
            <w:pPr>
              <w:spacing w:after="0"/>
              <w:ind w:left="135"/>
            </w:pPr>
          </w:p>
        </w:tc>
      </w:tr>
      <w:tr w:rsidR="00C75948" w14:paraId="1BF2D6BA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7CF2F3A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2539703" w14:textId="77777777" w:rsidR="00C75948" w:rsidRDefault="00000000">
            <w:pPr>
              <w:spacing w:after="0"/>
              <w:ind w:left="135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обработки пищевых продуктов. Рыба и мясо в питании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0BD55138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11998007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48D1463D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1F8066C2" w14:textId="77777777" w:rsidR="00C75948" w:rsidRDefault="00C75948">
            <w:pPr>
              <w:spacing w:after="0"/>
              <w:ind w:left="135"/>
            </w:pPr>
          </w:p>
        </w:tc>
      </w:tr>
      <w:tr w:rsidR="00C75948" w14:paraId="7B8ABA72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E246487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5316968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одежды. Плечевая и поясная одежда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33A596DF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7299A58D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0B710970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0A83C0DE" w14:textId="77777777" w:rsidR="00C75948" w:rsidRDefault="00C75948">
            <w:pPr>
              <w:spacing w:after="0"/>
              <w:ind w:left="135"/>
            </w:pPr>
          </w:p>
        </w:tc>
      </w:tr>
      <w:tr w:rsidR="00C75948" w14:paraId="5A6F5B8D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41F914A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A1590B0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производством одежды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485C6A62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1C69FF28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296E54EF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08BD1F88" w14:textId="77777777" w:rsidR="00C75948" w:rsidRDefault="00C75948">
            <w:pPr>
              <w:spacing w:after="0"/>
              <w:ind w:left="135"/>
            </w:pPr>
          </w:p>
        </w:tc>
      </w:tr>
      <w:tr w:rsidR="00C75948" w14:paraId="23A5F50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D18246F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223AABF7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FE3DD1A" w14:textId="77777777" w:rsidR="00C75948" w:rsidRDefault="00C75948"/>
        </w:tc>
      </w:tr>
      <w:tr w:rsidR="00C75948" w14:paraId="4E15A54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0B5EB6E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C75948" w14:paraId="7E595215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F72E8EB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65E3B76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Промышленные и бытовые роботы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481C11A2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77DD3FAD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7DE0C927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3391E05E" w14:textId="77777777" w:rsidR="00C75948" w:rsidRDefault="00C75948">
            <w:pPr>
              <w:spacing w:after="0"/>
              <w:ind w:left="135"/>
            </w:pPr>
          </w:p>
        </w:tc>
      </w:tr>
      <w:tr w:rsidR="00C75948" w14:paraId="10F656D3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3AEEAF6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878B89C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Алгоритмизация и программирование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роботов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3A4EF8F6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02B1C95E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7986C003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41811B05" w14:textId="77777777" w:rsidR="00C75948" w:rsidRDefault="00C75948">
            <w:pPr>
              <w:spacing w:after="0"/>
              <w:ind w:left="135"/>
            </w:pPr>
          </w:p>
        </w:tc>
      </w:tr>
      <w:tr w:rsidR="00C75948" w14:paraId="3BDFD77E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56DA57B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A724ECD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управления роботизированными моделями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3E45F6A0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1D131E09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017404CF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5AE91BE4" w14:textId="77777777" w:rsidR="00C75948" w:rsidRDefault="00C75948">
            <w:pPr>
              <w:spacing w:after="0"/>
              <w:ind w:left="135"/>
            </w:pPr>
          </w:p>
        </w:tc>
      </w:tr>
      <w:tr w:rsidR="00C75948" w14:paraId="11A49A26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55ABDAA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52AE1C6" w14:textId="77777777" w:rsidR="00C75948" w:rsidRDefault="00000000">
            <w:pPr>
              <w:spacing w:after="0"/>
              <w:ind w:left="135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робототехнический проект с использованием контроллера и электронных компонентов «Взаимодействие роботов».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6924398D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2DC0C126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56BE89FF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66C0E881" w14:textId="77777777" w:rsidR="00C75948" w:rsidRDefault="00C75948">
            <w:pPr>
              <w:spacing w:after="0"/>
              <w:ind w:left="135"/>
            </w:pPr>
          </w:p>
        </w:tc>
      </w:tr>
      <w:tr w:rsidR="00C75948" w14:paraId="030F510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2BA4BE3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6FFE4A7C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97C5D2E" w14:textId="77777777" w:rsidR="00C75948" w:rsidRDefault="00C75948"/>
        </w:tc>
      </w:tr>
      <w:tr w:rsidR="00C75948" w14:paraId="3E85DCA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DA35C0A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7F0EF32D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7B940CBD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79B9B78D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64C39707" w14:textId="77777777" w:rsidR="00C75948" w:rsidRDefault="00C75948"/>
        </w:tc>
      </w:tr>
    </w:tbl>
    <w:p w14:paraId="306EEF33" w14:textId="77777777" w:rsidR="00C75948" w:rsidRDefault="00C75948">
      <w:pPr>
        <w:sectPr w:rsidR="00C7594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ADB4D06" w14:textId="77777777" w:rsidR="00C75948" w:rsidRDefault="00C75948">
      <w:pPr>
        <w:sectPr w:rsidR="00C7594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A269C52" w14:textId="77777777" w:rsidR="00C75948" w:rsidRDefault="00000000">
      <w:pPr>
        <w:spacing w:after="0"/>
        <w:ind w:left="120"/>
      </w:pPr>
      <w:bookmarkStart w:id="19" w:name="block-78268162"/>
      <w:bookmarkEnd w:id="18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14:paraId="7647D804" w14:textId="77777777" w:rsidR="00C75948" w:rsidRPr="001D2D26" w:rsidRDefault="00000000">
      <w:pPr>
        <w:spacing w:after="0"/>
        <w:ind w:left="120"/>
        <w:rPr>
          <w:lang w:val="ru-RU"/>
        </w:rPr>
      </w:pPr>
      <w:r w:rsidRPr="001D2D26">
        <w:rPr>
          <w:rFonts w:ascii="Times New Roman" w:hAnsi="Times New Roman"/>
          <w:b/>
          <w:color w:val="000000"/>
          <w:sz w:val="28"/>
          <w:lang w:val="ru-RU"/>
        </w:rPr>
        <w:t xml:space="preserve"> 7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4"/>
        <w:gridCol w:w="4663"/>
        <w:gridCol w:w="1154"/>
        <w:gridCol w:w="1841"/>
        <w:gridCol w:w="1910"/>
        <w:gridCol w:w="1347"/>
        <w:gridCol w:w="2221"/>
      </w:tblGrid>
      <w:tr w:rsidR="00C75948" w14:paraId="3FF60328" w14:textId="77777777">
        <w:trPr>
          <w:trHeight w:val="144"/>
          <w:tblCellSpacing w:w="20" w:type="nil"/>
        </w:trPr>
        <w:tc>
          <w:tcPr>
            <w:tcW w:w="38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D3716AD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56DC331" w14:textId="77777777" w:rsidR="00C75948" w:rsidRDefault="00C75948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EE5E832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3509A540" w14:textId="77777777" w:rsidR="00C75948" w:rsidRDefault="00C7594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E154EFB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9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283DF02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380F11D0" w14:textId="77777777" w:rsidR="00C75948" w:rsidRDefault="00C75948">
            <w:pPr>
              <w:spacing w:after="0"/>
              <w:ind w:left="135"/>
            </w:pPr>
          </w:p>
        </w:tc>
        <w:tc>
          <w:tcPr>
            <w:tcW w:w="190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52B3A58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566A1D61" w14:textId="77777777" w:rsidR="00C75948" w:rsidRDefault="00C75948">
            <w:pPr>
              <w:spacing w:after="0"/>
              <w:ind w:left="135"/>
            </w:pPr>
          </w:p>
        </w:tc>
      </w:tr>
      <w:tr w:rsidR="00C75948" w14:paraId="784AC3B3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BE3E51B" w14:textId="77777777" w:rsidR="00C75948" w:rsidRDefault="00C7594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0D912E7" w14:textId="77777777" w:rsidR="00C75948" w:rsidRDefault="00C75948"/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32B6F672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01934AE" w14:textId="77777777" w:rsidR="00C75948" w:rsidRDefault="00C75948">
            <w:pPr>
              <w:spacing w:after="0"/>
              <w:ind w:left="135"/>
            </w:pP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5206B2B4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60285C5" w14:textId="77777777" w:rsidR="00C75948" w:rsidRDefault="00C75948">
            <w:pPr>
              <w:spacing w:after="0"/>
              <w:ind w:left="135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09D2C35E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59D96BB" w14:textId="77777777" w:rsidR="00C75948" w:rsidRDefault="00C7594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9AC7CDE" w14:textId="77777777" w:rsidR="00C75948" w:rsidRDefault="00C7594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93F3115" w14:textId="77777777" w:rsidR="00C75948" w:rsidRDefault="00C75948"/>
        </w:tc>
      </w:tr>
      <w:tr w:rsidR="00C75948" w14:paraId="00DD49F7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67429865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C75948" w14:paraId="55AA44D2" w14:textId="777777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14:paraId="446B3217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F6D8062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Дизайн и технологии. Мир профессий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06E327B7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53775179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237D7F6D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08E44BA" w14:textId="77777777" w:rsidR="00C75948" w:rsidRDefault="00C75948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0CEF5C08" w14:textId="77777777" w:rsidR="00C75948" w:rsidRDefault="00C75948">
            <w:pPr>
              <w:spacing w:after="0"/>
              <w:ind w:left="135"/>
            </w:pPr>
          </w:p>
        </w:tc>
      </w:tr>
      <w:tr w:rsidR="00C75948" w14:paraId="44B05180" w14:textId="777777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14:paraId="001F02B0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0B6B79C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Цифровые технологии на производстве. Управление производством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3CAEB2D1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150EC74E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7300CAD5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007242DF" w14:textId="77777777" w:rsidR="00C75948" w:rsidRDefault="00C75948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3A7C114C" w14:textId="77777777" w:rsidR="00C75948" w:rsidRDefault="00C75948">
            <w:pPr>
              <w:spacing w:after="0"/>
              <w:ind w:left="135"/>
            </w:pPr>
          </w:p>
        </w:tc>
      </w:tr>
      <w:tr w:rsidR="00C75948" w14:paraId="587344B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B3365FB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3DDC16CA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3F631D99" w14:textId="77777777" w:rsidR="00C75948" w:rsidRDefault="00C75948"/>
        </w:tc>
      </w:tr>
      <w:tr w:rsidR="00C75948" w14:paraId="5469E6BA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5920A514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C75948" w14:paraId="7281D114" w14:textId="777777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14:paraId="7DC54E13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5512D4F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Конструкторская документация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6643F3A8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57E76A91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63F02426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0EA7C017" w14:textId="77777777" w:rsidR="00C75948" w:rsidRDefault="00C75948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5480F69D" w14:textId="77777777" w:rsidR="00C75948" w:rsidRDefault="00C75948">
            <w:pPr>
              <w:spacing w:after="0"/>
              <w:ind w:left="135"/>
            </w:pPr>
          </w:p>
        </w:tc>
      </w:tr>
      <w:tr w:rsidR="00C75948" w14:paraId="50DDAA79" w14:textId="777777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14:paraId="793EE99E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D954E40" w14:textId="77777777" w:rsidR="00C75948" w:rsidRDefault="00000000">
            <w:pPr>
              <w:spacing w:after="0"/>
              <w:ind w:left="135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Системы автоматизированного проектирования (САПР). Последовательность построения чертежа в САПР.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63E7F731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5502FC13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6E8D469B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3CDAA31E" w14:textId="77777777" w:rsidR="00C75948" w:rsidRDefault="00C75948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2AB084A6" w14:textId="77777777" w:rsidR="00C75948" w:rsidRDefault="00C75948">
            <w:pPr>
              <w:spacing w:after="0"/>
              <w:ind w:left="135"/>
            </w:pPr>
          </w:p>
        </w:tc>
      </w:tr>
      <w:tr w:rsidR="00C75948" w14:paraId="60B724D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2E1B973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08945449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3D723063" w14:textId="77777777" w:rsidR="00C75948" w:rsidRDefault="00C75948"/>
        </w:tc>
      </w:tr>
      <w:tr w:rsidR="00C75948" w:rsidRPr="001D2D26" w14:paraId="1537524B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6D0C8AD7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D2D2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1D2D2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C75948" w14:paraId="41B02BBE" w14:textId="777777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14:paraId="065CC836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079859A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- моделирование. Макетирование Создание объёмных моделей с помощью компьютерных программ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41073173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4C00CDB6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55E09D27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4F9B96F" w14:textId="77777777" w:rsidR="00C75948" w:rsidRDefault="00C75948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1B4BB01E" w14:textId="77777777" w:rsidR="00C75948" w:rsidRDefault="00C75948">
            <w:pPr>
              <w:spacing w:after="0"/>
              <w:ind w:left="135"/>
            </w:pPr>
          </w:p>
        </w:tc>
      </w:tr>
      <w:tr w:rsidR="00C75948" w14:paraId="538D9787" w14:textId="777777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14:paraId="1E8ADE62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0821E95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приемы макетирования Мир </w:t>
            </w: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профессий. 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-печатью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2ADC10D3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577E2832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1DD8F330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6F636EE" w14:textId="77777777" w:rsidR="00C75948" w:rsidRDefault="00C75948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4EA60EAB" w14:textId="77777777" w:rsidR="00C75948" w:rsidRDefault="00C75948">
            <w:pPr>
              <w:spacing w:after="0"/>
              <w:ind w:left="135"/>
            </w:pPr>
          </w:p>
        </w:tc>
      </w:tr>
      <w:tr w:rsidR="00C75948" w14:paraId="730D888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9FAF4F9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2B94F9FB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0D46E00A" w14:textId="77777777" w:rsidR="00C75948" w:rsidRDefault="00C75948"/>
        </w:tc>
      </w:tr>
      <w:tr w:rsidR="00C75948" w:rsidRPr="001D2D26" w14:paraId="4234675A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693C1D14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D2D2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C75948" w14:paraId="15F35829" w14:textId="777777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14:paraId="6F6DAE6D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DC9776B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композиционных материалов. Композиционные материалы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14F72C66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696F0770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637D5157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59A667E5" w14:textId="77777777" w:rsidR="00C75948" w:rsidRDefault="00C75948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5FECAE9B" w14:textId="77777777" w:rsidR="00C75948" w:rsidRDefault="00C75948">
            <w:pPr>
              <w:spacing w:after="0"/>
              <w:ind w:left="135"/>
            </w:pPr>
          </w:p>
        </w:tc>
      </w:tr>
      <w:tr w:rsidR="00C75948" w14:paraId="2FAE5285" w14:textId="777777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14:paraId="3389ED4B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D612C43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механической обработки металлов с помощью станков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23EBF443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2E0673BA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489261B0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32BA82D7" w14:textId="77777777" w:rsidR="00C75948" w:rsidRDefault="00C75948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383A4D25" w14:textId="77777777" w:rsidR="00C75948" w:rsidRDefault="00C75948">
            <w:pPr>
              <w:spacing w:after="0"/>
              <w:ind w:left="135"/>
            </w:pPr>
          </w:p>
        </w:tc>
      </w:tr>
      <w:tr w:rsidR="00C75948" w14:paraId="184FE173" w14:textId="777777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14:paraId="4DA07622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FE0CA93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Пластмасса и другие современные материалы: свойства, получение и использование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0DC8232D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51FA2A8C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053F155B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6022E507" w14:textId="77777777" w:rsidR="00C75948" w:rsidRDefault="00C75948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35B91463" w14:textId="77777777" w:rsidR="00C75948" w:rsidRDefault="00C75948">
            <w:pPr>
              <w:spacing w:after="0"/>
              <w:ind w:left="135"/>
            </w:pPr>
          </w:p>
        </w:tc>
      </w:tr>
      <w:tr w:rsidR="00C75948" w14:paraId="00056668" w14:textId="777777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14:paraId="4B88B731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6E8B867" w14:textId="77777777" w:rsidR="00C75948" w:rsidRDefault="00000000">
            <w:pPr>
              <w:spacing w:after="0"/>
              <w:ind w:left="135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изделия из конструкционных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профессий. Защита проекта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38F72CF2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7D841E78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5091EAA3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08E35199" w14:textId="77777777" w:rsidR="00C75948" w:rsidRDefault="00C75948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13BE2105" w14:textId="77777777" w:rsidR="00C75948" w:rsidRDefault="00C75948">
            <w:pPr>
              <w:spacing w:after="0"/>
              <w:ind w:left="135"/>
            </w:pPr>
          </w:p>
        </w:tc>
      </w:tr>
      <w:tr w:rsidR="00C75948" w14:paraId="694887F8" w14:textId="777777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14:paraId="6A364FFD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0A77D32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Анализ и самоанализ результатов проектной деятельности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747AB829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22F7E44C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1AFE0490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1E01D0B2" w14:textId="77777777" w:rsidR="00C75948" w:rsidRDefault="00C75948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46B001F9" w14:textId="77777777" w:rsidR="00C75948" w:rsidRDefault="00C75948">
            <w:pPr>
              <w:spacing w:after="0"/>
              <w:ind w:left="135"/>
            </w:pPr>
          </w:p>
        </w:tc>
      </w:tr>
      <w:tr w:rsidR="00C75948" w14:paraId="6F800F66" w14:textId="777777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14:paraId="1E951F1F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9D79C8F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пищевых продуктов. Рыба в питании человека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3F9E11E9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2E21EA11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661D6085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100CC010" w14:textId="77777777" w:rsidR="00C75948" w:rsidRDefault="00C75948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5430CEF2" w14:textId="77777777" w:rsidR="00C75948" w:rsidRDefault="00C75948">
            <w:pPr>
              <w:spacing w:after="0"/>
              <w:ind w:left="135"/>
            </w:pPr>
          </w:p>
        </w:tc>
      </w:tr>
      <w:tr w:rsidR="00C75948" w14:paraId="46849318" w14:textId="777777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14:paraId="1EDBB511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DBE0E23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одежды. Плечевая и поясная одежда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2F314110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0F99CF78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1AB8DB1B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0BA4A3D" w14:textId="77777777" w:rsidR="00C75948" w:rsidRDefault="00C75948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45BEDF2D" w14:textId="77777777" w:rsidR="00C75948" w:rsidRDefault="00C75948">
            <w:pPr>
              <w:spacing w:after="0"/>
              <w:ind w:left="135"/>
            </w:pPr>
          </w:p>
        </w:tc>
      </w:tr>
      <w:tr w:rsidR="00C75948" w14:paraId="26DFEB73" w14:textId="777777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14:paraId="670BE013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DA0295F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производством одежды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145FEDA4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3F2C7509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2792A68C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00C1F41" w14:textId="77777777" w:rsidR="00C75948" w:rsidRDefault="00C75948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2C17C4A6" w14:textId="77777777" w:rsidR="00C75948" w:rsidRDefault="00C75948">
            <w:pPr>
              <w:spacing w:after="0"/>
              <w:ind w:left="135"/>
            </w:pPr>
          </w:p>
        </w:tc>
      </w:tr>
      <w:tr w:rsidR="00C75948" w14:paraId="567B347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75857C4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132BF4DD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185D831A" w14:textId="77777777" w:rsidR="00C75948" w:rsidRDefault="00C75948"/>
        </w:tc>
      </w:tr>
      <w:tr w:rsidR="00C75948" w14:paraId="52C9A480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4F999A84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C75948" w14:paraId="2630D729" w14:textId="777777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14:paraId="1CB8A795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301B3E0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Промышленные и бытовые роботы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235E93C9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7E583FC9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1A9403F3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3B68338E" w14:textId="77777777" w:rsidR="00C75948" w:rsidRDefault="00C75948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278EA3DB" w14:textId="77777777" w:rsidR="00C75948" w:rsidRDefault="00C75948">
            <w:pPr>
              <w:spacing w:after="0"/>
              <w:ind w:left="135"/>
            </w:pPr>
          </w:p>
        </w:tc>
      </w:tr>
      <w:tr w:rsidR="00C75948" w14:paraId="7AD970C4" w14:textId="777777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14:paraId="3ABB0820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433915D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Алгоритмизация и программирование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роботов.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395C592E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4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26D5FCA0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7A494177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67616D09" w14:textId="77777777" w:rsidR="00C75948" w:rsidRDefault="00C75948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1FA0E762" w14:textId="77777777" w:rsidR="00C75948" w:rsidRDefault="00C75948">
            <w:pPr>
              <w:spacing w:after="0"/>
              <w:ind w:left="135"/>
            </w:pPr>
          </w:p>
        </w:tc>
      </w:tr>
      <w:tr w:rsidR="00C75948" w14:paraId="07CACBBA" w14:textId="777777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14:paraId="02C80B10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F5D2207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управления роботизированными моделями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42EF4FBF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71D31DC3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4B29B7B4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1A794398" w14:textId="77777777" w:rsidR="00C75948" w:rsidRDefault="00C75948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3922D178" w14:textId="77777777" w:rsidR="00C75948" w:rsidRDefault="00C75948">
            <w:pPr>
              <w:spacing w:after="0"/>
              <w:ind w:left="135"/>
            </w:pPr>
          </w:p>
        </w:tc>
      </w:tr>
      <w:tr w:rsidR="00C75948" w14:paraId="3460061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9F65DF7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4B7F7378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737D98E9" w14:textId="77777777" w:rsidR="00C75948" w:rsidRDefault="00C75948"/>
        </w:tc>
      </w:tr>
      <w:tr w:rsidR="00C75948" w14:paraId="4255281C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62D5E23D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Растениеводство</w:t>
            </w:r>
          </w:p>
        </w:tc>
      </w:tr>
      <w:tr w:rsidR="00C75948" w14:paraId="3FD3DAF5" w14:textId="777777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14:paraId="57F08DDE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27F535E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выращивания сельскохозяйственных культур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29AE0F32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1589C709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61A55DE3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00FC175" w14:textId="77777777" w:rsidR="00C75948" w:rsidRDefault="00C75948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177D5FE0" w14:textId="77777777" w:rsidR="00C75948" w:rsidRDefault="00C75948">
            <w:pPr>
              <w:spacing w:after="0"/>
              <w:ind w:left="135"/>
            </w:pPr>
          </w:p>
        </w:tc>
      </w:tr>
      <w:tr w:rsidR="00C75948" w14:paraId="682E4AF8" w14:textId="777777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14:paraId="3D83C6E4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371E329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для человека дикорастущие растения, их заготовка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43245690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6419B4C4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4938B6F8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1FD013EC" w14:textId="77777777" w:rsidR="00C75948" w:rsidRDefault="00C75948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0C9917AF" w14:textId="77777777" w:rsidR="00C75948" w:rsidRDefault="00C75948">
            <w:pPr>
              <w:spacing w:after="0"/>
              <w:ind w:left="135"/>
            </w:pPr>
          </w:p>
        </w:tc>
      </w:tr>
      <w:tr w:rsidR="00C75948" w14:paraId="559D0ECA" w14:textId="777777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14:paraId="52FF075A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CC9D9D2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проблемы региона и их решение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06B603C4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0FBB2BB5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1A886665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7DCCE789" w14:textId="77777777" w:rsidR="00C75948" w:rsidRDefault="00C75948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38DB7179" w14:textId="77777777" w:rsidR="00C75948" w:rsidRDefault="00C75948">
            <w:pPr>
              <w:spacing w:after="0"/>
              <w:ind w:left="135"/>
            </w:pPr>
          </w:p>
        </w:tc>
      </w:tr>
      <w:tr w:rsidR="00C75948" w14:paraId="65D5DEC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54D4170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7FD4284C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091AD7CF" w14:textId="77777777" w:rsidR="00C75948" w:rsidRDefault="00C75948"/>
        </w:tc>
      </w:tr>
      <w:tr w:rsidR="00C75948" w14:paraId="37C6B086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58CFD261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Животноводство</w:t>
            </w:r>
          </w:p>
        </w:tc>
      </w:tr>
      <w:tr w:rsidR="00C75948" w14:paraId="1CABC8B4" w14:textId="777777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14:paraId="5C6EE3FD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52D3C8D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выращивания сельскохозяйственных животных региона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5378A651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56915B00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215CE638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03F8B64F" w14:textId="77777777" w:rsidR="00C75948" w:rsidRDefault="00C75948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77769E82" w14:textId="77777777" w:rsidR="00C75948" w:rsidRDefault="00C75948">
            <w:pPr>
              <w:spacing w:after="0"/>
              <w:ind w:left="135"/>
            </w:pPr>
          </w:p>
        </w:tc>
      </w:tr>
      <w:tr w:rsidR="00C75948" w14:paraId="17898590" w14:textId="777777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14:paraId="053F7564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E872231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Учебный групповой проект «Особенности сельского хозяйства региона»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513799BA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5D114C03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7B9DE7F4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73D865D0" w14:textId="77777777" w:rsidR="00C75948" w:rsidRDefault="00C75948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4FC6C53D" w14:textId="77777777" w:rsidR="00C75948" w:rsidRDefault="00C75948">
            <w:pPr>
              <w:spacing w:after="0"/>
              <w:ind w:left="135"/>
            </w:pPr>
          </w:p>
        </w:tc>
      </w:tr>
      <w:tr w:rsidR="00C75948" w14:paraId="6D91E23E" w14:textId="777777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14:paraId="11D594F8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9C0B5A6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Основы проектной деятельности. Учебный групповой проект «Особенности сельского хозяйства региона»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01058D0E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4D010D34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3C6469CB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733B773F" w14:textId="77777777" w:rsidR="00C75948" w:rsidRDefault="00C75948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4B5A984F" w14:textId="77777777" w:rsidR="00C75948" w:rsidRDefault="00C75948">
            <w:pPr>
              <w:spacing w:after="0"/>
              <w:ind w:left="135"/>
            </w:pPr>
          </w:p>
        </w:tc>
      </w:tr>
      <w:tr w:rsidR="00C75948" w14:paraId="3F08D62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0A152AC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17ED4490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046C0502" w14:textId="77777777" w:rsidR="00C75948" w:rsidRDefault="00C75948"/>
        </w:tc>
      </w:tr>
      <w:tr w:rsidR="00C75948" w14:paraId="5907408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10C4107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5E277F7C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2C529F00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78AA8C80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1DD11F8" w14:textId="77777777" w:rsidR="00C75948" w:rsidRDefault="00C75948"/>
        </w:tc>
      </w:tr>
    </w:tbl>
    <w:p w14:paraId="0642F79A" w14:textId="77777777" w:rsidR="00C75948" w:rsidRDefault="00C75948">
      <w:pPr>
        <w:sectPr w:rsidR="00C7594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22174C9" w14:textId="77777777" w:rsidR="00C75948" w:rsidRDefault="00C75948">
      <w:pPr>
        <w:sectPr w:rsidR="00C7594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88A1271" w14:textId="77777777" w:rsidR="00C75948" w:rsidRDefault="00000000">
      <w:pPr>
        <w:spacing w:after="0"/>
        <w:ind w:left="120"/>
      </w:pPr>
      <w:bookmarkStart w:id="20" w:name="block-78268154"/>
      <w:bookmarkEnd w:id="19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14:paraId="13F26793" w14:textId="77777777" w:rsidR="00C75948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09"/>
        <w:gridCol w:w="1841"/>
        <w:gridCol w:w="1910"/>
        <w:gridCol w:w="2599"/>
      </w:tblGrid>
      <w:tr w:rsidR="00C75948" w14:paraId="20CD0605" w14:textId="77777777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57C22CE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6501FB7" w14:textId="77777777" w:rsidR="00C75948" w:rsidRDefault="00C75948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ADD7205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3C6BE8AF" w14:textId="77777777" w:rsidR="00C75948" w:rsidRDefault="00C7594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2CA4443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4A98B23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274BC4E3" w14:textId="77777777" w:rsidR="00C75948" w:rsidRDefault="00C75948">
            <w:pPr>
              <w:spacing w:after="0"/>
              <w:ind w:left="135"/>
            </w:pPr>
          </w:p>
        </w:tc>
      </w:tr>
      <w:tr w:rsidR="00C75948" w14:paraId="4E3B561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46CA137" w14:textId="77777777" w:rsidR="00C75948" w:rsidRDefault="00C7594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671AC0D" w14:textId="77777777" w:rsidR="00C75948" w:rsidRDefault="00C75948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51E225F2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BD689BB" w14:textId="77777777" w:rsidR="00C75948" w:rsidRDefault="00C75948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06EBC74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34068CF" w14:textId="77777777" w:rsidR="00C75948" w:rsidRDefault="00C75948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901AFA7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0BC8D70" w14:textId="77777777" w:rsidR="00C75948" w:rsidRDefault="00C7594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C8AA726" w14:textId="77777777" w:rsidR="00C75948" w:rsidRDefault="00C75948"/>
        </w:tc>
      </w:tr>
      <w:tr w:rsidR="00C75948" w14:paraId="6502CBB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5637EC2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C75948" w14:paraId="7F74A9ED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374E1342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9459468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производством и технологии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0D5B33EC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EE3ABEA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F471F46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6687B697" w14:textId="77777777" w:rsidR="00C75948" w:rsidRDefault="00C75948">
            <w:pPr>
              <w:spacing w:after="0"/>
              <w:ind w:left="135"/>
            </w:pPr>
          </w:p>
        </w:tc>
      </w:tr>
      <w:tr w:rsidR="00C75948" w14:paraId="1B4D9EBB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39A7D897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72CFD7B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Производство и его виды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40555B7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BB6150A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351E605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7F208EF" w14:textId="77777777" w:rsidR="00C75948" w:rsidRDefault="00C75948">
            <w:pPr>
              <w:spacing w:after="0"/>
              <w:ind w:left="135"/>
            </w:pPr>
          </w:p>
        </w:tc>
      </w:tr>
      <w:tr w:rsidR="00C75948" w14:paraId="60629BB1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0BCF37B1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79826EB" w14:textId="77777777" w:rsidR="00C75948" w:rsidRDefault="00000000">
            <w:pPr>
              <w:spacing w:after="0"/>
              <w:ind w:left="135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Рынок труда. Функции рынка труда.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319BFE5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DE36259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740C5F9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AF7D2E7" w14:textId="77777777" w:rsidR="00C75948" w:rsidRDefault="00C75948">
            <w:pPr>
              <w:spacing w:after="0"/>
              <w:ind w:left="135"/>
            </w:pPr>
          </w:p>
        </w:tc>
      </w:tr>
      <w:tr w:rsidR="00C75948" w14:paraId="2EFE2CA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1FBC2D9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26EC7BC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EF16D63" w14:textId="77777777" w:rsidR="00C75948" w:rsidRDefault="00C75948"/>
        </w:tc>
      </w:tr>
      <w:tr w:rsidR="00C75948" w14:paraId="578245B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8030922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C75948" w14:paraId="0A07DE83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3BB9CB62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1BC4E22" w14:textId="77777777" w:rsidR="00C75948" w:rsidRDefault="00000000">
            <w:pPr>
              <w:spacing w:after="0"/>
              <w:ind w:left="135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Технология построения трехмерных моделей и чертежей в САПР. Создание трехмерной модели в САПР.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00E5EE6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25B4A4A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33DBD37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290DA00" w14:textId="77777777" w:rsidR="00C75948" w:rsidRDefault="00C75948">
            <w:pPr>
              <w:spacing w:after="0"/>
              <w:ind w:left="135"/>
            </w:pPr>
          </w:p>
        </w:tc>
      </w:tr>
      <w:tr w:rsidR="00C75948" w14:paraId="2C6ECF17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6AEFF705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2E46AD4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чертежа в САПР на основе трехмерной модели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5FE3007C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2967B1A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1FD5710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6F01A048" w14:textId="77777777" w:rsidR="00C75948" w:rsidRDefault="00C75948">
            <w:pPr>
              <w:spacing w:after="0"/>
              <w:ind w:left="135"/>
            </w:pPr>
          </w:p>
        </w:tc>
      </w:tr>
      <w:tr w:rsidR="00C75948" w14:paraId="287E9BD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20B632C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9E86333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332A206" w14:textId="77777777" w:rsidR="00C75948" w:rsidRDefault="00C75948"/>
        </w:tc>
      </w:tr>
      <w:tr w:rsidR="00C75948" w:rsidRPr="001D2D26" w14:paraId="7246192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C2C8063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D2D2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1D2D2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C75948" w14:paraId="418D4CEF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0640AA91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9DC40A2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Прототипирование.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 как технология создания трехмерных моделей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1A87D64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7DF2698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6D850B7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39D3881" w14:textId="77777777" w:rsidR="00C75948" w:rsidRDefault="00C75948">
            <w:pPr>
              <w:spacing w:after="0"/>
              <w:ind w:left="135"/>
            </w:pPr>
          </w:p>
        </w:tc>
      </w:tr>
      <w:tr w:rsidR="00C75948" w14:paraId="04E7FA76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64CD3CC5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0A14A80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36B3F0C9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0291228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2AA58C8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C1CB8BD" w14:textId="77777777" w:rsidR="00C75948" w:rsidRDefault="00C75948">
            <w:pPr>
              <w:spacing w:after="0"/>
              <w:ind w:left="135"/>
            </w:pPr>
          </w:p>
        </w:tc>
      </w:tr>
      <w:tr w:rsidR="00C75948" w14:paraId="50278849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52804580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DF72807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прототипов с использованием технологического оборудования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2DC756EE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35EBFC0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4EF1A0A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3C6E40D" w14:textId="77777777" w:rsidR="00C75948" w:rsidRDefault="00C75948">
            <w:pPr>
              <w:spacing w:after="0"/>
              <w:ind w:left="135"/>
            </w:pPr>
          </w:p>
        </w:tc>
      </w:tr>
      <w:tr w:rsidR="00C75948" w14:paraId="7FEBADDF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17A42FE4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0CDE95D" w14:textId="77777777" w:rsidR="00C75948" w:rsidRDefault="00000000">
            <w:pPr>
              <w:spacing w:after="0"/>
              <w:ind w:left="135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Проектирование и изготовление прототипов реальных объектов с помощью </w:t>
            </w:r>
            <w:r>
              <w:rPr>
                <w:rFonts w:ascii="Times New Roman" w:hAnsi="Times New Roman"/>
                <w:color w:val="000000"/>
                <w:sz w:val="24"/>
              </w:rPr>
              <w:t>3D-принтера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67E5CB7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8B7C0B4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C68ACA2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6B3846B" w14:textId="77777777" w:rsidR="00C75948" w:rsidRDefault="00C75948">
            <w:pPr>
              <w:spacing w:after="0"/>
              <w:ind w:left="135"/>
            </w:pPr>
          </w:p>
        </w:tc>
      </w:tr>
      <w:tr w:rsidR="00C75948" w14:paraId="1C921427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0F7A3C46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F67116F" w14:textId="77777777" w:rsidR="00C75948" w:rsidRDefault="00000000">
            <w:pPr>
              <w:spacing w:after="0"/>
              <w:ind w:left="135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Изготовление прототипов с использованием технологического оборудования.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профессий. Профессии, связанные с 3D-печатью. Защита проекта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014BE85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6DDBD13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3AB43B2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C50A335" w14:textId="77777777" w:rsidR="00C75948" w:rsidRDefault="00C75948">
            <w:pPr>
              <w:spacing w:after="0"/>
              <w:ind w:left="135"/>
            </w:pPr>
          </w:p>
        </w:tc>
      </w:tr>
      <w:tr w:rsidR="00C75948" w14:paraId="7ECA6C3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B1BE53A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6835995E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B4986EF" w14:textId="77777777" w:rsidR="00C75948" w:rsidRDefault="00C75948"/>
        </w:tc>
      </w:tr>
      <w:tr w:rsidR="00C75948" w14:paraId="2CC9A1E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6A681AD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C75948" w14:paraId="3E85C031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4E546BB6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7B514B0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8E7692D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0BA9089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0477931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10100BB" w14:textId="77777777" w:rsidR="00C75948" w:rsidRDefault="00C75948">
            <w:pPr>
              <w:spacing w:after="0"/>
              <w:ind w:left="135"/>
            </w:pPr>
          </w:p>
        </w:tc>
      </w:tr>
      <w:tr w:rsidR="00C75948" w14:paraId="31DD8D04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2C2AE71D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4F11476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2FAAACF0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1B94443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B7C8658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33ACD29" w14:textId="77777777" w:rsidR="00C75948" w:rsidRDefault="00C75948">
            <w:pPr>
              <w:spacing w:after="0"/>
              <w:ind w:left="135"/>
            </w:pPr>
          </w:p>
        </w:tc>
      </w:tr>
      <w:tr w:rsidR="00C75948" w14:paraId="03869A26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1B779451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581B44D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Беспилотные летательные аппараты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6BEED5BF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48AF02E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12CEEDA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3D3E860" w14:textId="77777777" w:rsidR="00C75948" w:rsidRDefault="00C75948">
            <w:pPr>
              <w:spacing w:after="0"/>
              <w:ind w:left="135"/>
            </w:pPr>
          </w:p>
        </w:tc>
      </w:tr>
      <w:tr w:rsidR="00C75948" w14:paraId="2CF0B980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5DD44D2A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4A1284A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модулю «Робототехника»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2593652B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29CE4A3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7FBF5A9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80C5A4B" w14:textId="77777777" w:rsidR="00C75948" w:rsidRDefault="00C75948">
            <w:pPr>
              <w:spacing w:after="0"/>
              <w:ind w:left="135"/>
            </w:pPr>
          </w:p>
        </w:tc>
      </w:tr>
      <w:tr w:rsidR="00C75948" w14:paraId="5A486018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2A093D91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F8BA3E4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модулю «Робототехника». Выполнение проекта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6B1B2EDA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CE156E9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BCFE9E8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24D4B24" w14:textId="77777777" w:rsidR="00C75948" w:rsidRDefault="00C75948">
            <w:pPr>
              <w:spacing w:after="0"/>
              <w:ind w:left="135"/>
            </w:pPr>
          </w:p>
        </w:tc>
      </w:tr>
      <w:tr w:rsidR="00C75948" w14:paraId="06DF2F4B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259B6584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59248E7" w14:textId="77777777" w:rsidR="00C75948" w:rsidRDefault="00000000">
            <w:pPr>
              <w:spacing w:after="0"/>
              <w:ind w:left="135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учебный проект по модулю «Робототехника». Защита проекта по робототехнике.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профессий, связанных с робототехникой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6803987D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CFDD3B1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0AF16CC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80A86B9" w14:textId="77777777" w:rsidR="00C75948" w:rsidRDefault="00C75948">
            <w:pPr>
              <w:spacing w:after="0"/>
              <w:ind w:left="135"/>
            </w:pPr>
          </w:p>
        </w:tc>
      </w:tr>
      <w:tr w:rsidR="00C75948" w14:paraId="345CDB0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B25F9AF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3AE87336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298A0C8" w14:textId="77777777" w:rsidR="00C75948" w:rsidRDefault="00C75948"/>
        </w:tc>
      </w:tr>
      <w:tr w:rsidR="00C75948" w14:paraId="746C3C9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94C0C4A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258054D1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74298E9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0F10B51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A4C191D" w14:textId="77777777" w:rsidR="00C75948" w:rsidRDefault="00C75948"/>
        </w:tc>
      </w:tr>
    </w:tbl>
    <w:p w14:paraId="775D122B" w14:textId="77777777" w:rsidR="00C75948" w:rsidRDefault="00C75948">
      <w:pPr>
        <w:sectPr w:rsidR="00C7594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88EE725" w14:textId="77777777" w:rsidR="00C75948" w:rsidRDefault="00C75948">
      <w:pPr>
        <w:sectPr w:rsidR="00C7594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D464318" w14:textId="77777777" w:rsidR="00C75948" w:rsidRDefault="00000000">
      <w:pPr>
        <w:spacing w:after="0"/>
        <w:ind w:left="120"/>
      </w:pPr>
      <w:bookmarkStart w:id="21" w:name="block-78268163"/>
      <w:bookmarkEnd w:id="20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14:paraId="7B88C296" w14:textId="77777777" w:rsidR="00C75948" w:rsidRPr="001D2D26" w:rsidRDefault="00000000">
      <w:pPr>
        <w:spacing w:after="0"/>
        <w:ind w:left="120"/>
        <w:rPr>
          <w:lang w:val="ru-RU"/>
        </w:rPr>
      </w:pPr>
      <w:r w:rsidRPr="001D2D26">
        <w:rPr>
          <w:rFonts w:ascii="Times New Roman" w:hAnsi="Times New Roman"/>
          <w:b/>
          <w:color w:val="000000"/>
          <w:sz w:val="28"/>
          <w:lang w:val="ru-RU"/>
        </w:rPr>
        <w:t xml:space="preserve"> 8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1"/>
        <w:gridCol w:w="4850"/>
        <w:gridCol w:w="1402"/>
        <w:gridCol w:w="1841"/>
        <w:gridCol w:w="1910"/>
        <w:gridCol w:w="2408"/>
      </w:tblGrid>
      <w:tr w:rsidR="00C75948" w14:paraId="6ABB4818" w14:textId="77777777">
        <w:trPr>
          <w:trHeight w:val="144"/>
          <w:tblCellSpacing w:w="20" w:type="nil"/>
        </w:trPr>
        <w:tc>
          <w:tcPr>
            <w:tcW w:w="4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89DF0A6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E25E964" w14:textId="77777777" w:rsidR="00C75948" w:rsidRDefault="00C75948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F77A068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6B519204" w14:textId="77777777" w:rsidR="00C75948" w:rsidRDefault="00C7594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35B944C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B54F05D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649607EF" w14:textId="77777777" w:rsidR="00C75948" w:rsidRDefault="00C75948">
            <w:pPr>
              <w:spacing w:after="0"/>
              <w:ind w:left="135"/>
            </w:pPr>
          </w:p>
        </w:tc>
      </w:tr>
      <w:tr w:rsidR="00C75948" w14:paraId="65A43312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DC9AC9E" w14:textId="77777777" w:rsidR="00C75948" w:rsidRDefault="00C7594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CEFF274" w14:textId="77777777" w:rsidR="00C75948" w:rsidRDefault="00C75948"/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0C3529CE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E917942" w14:textId="77777777" w:rsidR="00C75948" w:rsidRDefault="00C75948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DE5C65F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2F80BD8" w14:textId="77777777" w:rsidR="00C75948" w:rsidRDefault="00C75948">
            <w:pPr>
              <w:spacing w:after="0"/>
              <w:ind w:left="135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10EB3570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A6DC69B" w14:textId="77777777" w:rsidR="00C75948" w:rsidRDefault="00C7594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068F5A2" w14:textId="77777777" w:rsidR="00C75948" w:rsidRDefault="00C75948"/>
        </w:tc>
      </w:tr>
      <w:tr w:rsidR="00C75948" w14:paraId="5871A47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74836F8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C75948" w14:paraId="51169849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1ABFDB1A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D4534CF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производством и технологии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7307C429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BFD465E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0E81462A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106D6DB6" w14:textId="77777777" w:rsidR="00C75948" w:rsidRDefault="00C75948">
            <w:pPr>
              <w:spacing w:after="0"/>
              <w:ind w:left="135"/>
            </w:pPr>
          </w:p>
        </w:tc>
      </w:tr>
      <w:tr w:rsidR="00C75948" w14:paraId="6B4F4966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6ADD190F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F174DE9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Производство и его виды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7C14A80D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F7FF4B5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2ADB9281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44903508" w14:textId="77777777" w:rsidR="00C75948" w:rsidRDefault="00C75948">
            <w:pPr>
              <w:spacing w:after="0"/>
              <w:ind w:left="135"/>
            </w:pPr>
          </w:p>
        </w:tc>
      </w:tr>
      <w:tr w:rsidR="00C75948" w14:paraId="15625189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5BBFB18F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40B9D2E" w14:textId="77777777" w:rsidR="00C75948" w:rsidRDefault="00000000">
            <w:pPr>
              <w:spacing w:after="0"/>
              <w:ind w:left="135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Рынок труда. Функции рынка труда.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2C99CC92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349D53B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62860A41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4B4446F0" w14:textId="77777777" w:rsidR="00C75948" w:rsidRDefault="00C75948">
            <w:pPr>
              <w:spacing w:after="0"/>
              <w:ind w:left="135"/>
            </w:pPr>
          </w:p>
        </w:tc>
      </w:tr>
      <w:tr w:rsidR="00C75948" w14:paraId="0E75608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7DEC145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7A95F5D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7BC50D1" w14:textId="77777777" w:rsidR="00C75948" w:rsidRDefault="00C75948"/>
        </w:tc>
      </w:tr>
      <w:tr w:rsidR="00C75948" w14:paraId="294F05D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8060087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C75948" w14:paraId="588FDC66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579F2DC4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0ABA84D" w14:textId="77777777" w:rsidR="00C75948" w:rsidRDefault="00000000">
            <w:pPr>
              <w:spacing w:after="0"/>
              <w:ind w:left="135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Технология построения трехмерных моделей и чертежей в САПР. Создание трехмерной модели в САПР.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24643B43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442300A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6A39BA09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43A2D345" w14:textId="77777777" w:rsidR="00C75948" w:rsidRDefault="00C75948">
            <w:pPr>
              <w:spacing w:after="0"/>
              <w:ind w:left="135"/>
            </w:pPr>
          </w:p>
        </w:tc>
      </w:tr>
      <w:tr w:rsidR="00C75948" w14:paraId="350A02D3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22072932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7C42B79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чертежа в САПР на основе трехмерной модели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0BC47F4D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C54653F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1CBCE52D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15B0A72C" w14:textId="77777777" w:rsidR="00C75948" w:rsidRDefault="00C75948">
            <w:pPr>
              <w:spacing w:after="0"/>
              <w:ind w:left="135"/>
            </w:pPr>
          </w:p>
        </w:tc>
      </w:tr>
      <w:tr w:rsidR="00C75948" w14:paraId="4F0ACEE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C1B2933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9086D7C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35CED5C" w14:textId="77777777" w:rsidR="00C75948" w:rsidRDefault="00C75948"/>
        </w:tc>
      </w:tr>
      <w:tr w:rsidR="00C75948" w:rsidRPr="001D2D26" w14:paraId="59B9D34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CB0E7CF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D2D2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1D2D2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C75948" w14:paraId="31386C14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48EA438C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E2E3104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Прототипирование.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 как технология создания трехмерных моделей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2D1B5A85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D6C61A8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11EB2C7F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0616BC09" w14:textId="77777777" w:rsidR="00C75948" w:rsidRDefault="00C75948">
            <w:pPr>
              <w:spacing w:after="0"/>
              <w:ind w:left="135"/>
            </w:pPr>
          </w:p>
        </w:tc>
      </w:tr>
      <w:tr w:rsidR="00C75948" w14:paraId="633EAC3C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5C9707B1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90EF5A2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3DF203A5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882A8D6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1793CFB1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1C938AC0" w14:textId="77777777" w:rsidR="00C75948" w:rsidRDefault="00C75948">
            <w:pPr>
              <w:spacing w:after="0"/>
              <w:ind w:left="135"/>
            </w:pPr>
          </w:p>
        </w:tc>
      </w:tr>
      <w:tr w:rsidR="00C75948" w14:paraId="45E024B5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76625462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54C2498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прототипов с использованием с использованием технологического оборудования. Выполнение и защита проекта. Мир профессий. 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-печатью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4524B1C3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BC457D0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26699577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3B97B3F9" w14:textId="77777777" w:rsidR="00C75948" w:rsidRDefault="00C75948">
            <w:pPr>
              <w:spacing w:after="0"/>
              <w:ind w:left="135"/>
            </w:pPr>
          </w:p>
        </w:tc>
      </w:tr>
      <w:tr w:rsidR="00C75948" w14:paraId="7624CBC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2ED1802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CBEDFEB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1A0F005" w14:textId="77777777" w:rsidR="00C75948" w:rsidRDefault="00C75948"/>
        </w:tc>
      </w:tr>
      <w:tr w:rsidR="00C75948" w14:paraId="0DA37ED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CA98014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C75948" w14:paraId="0347032C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5446F160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0A6CAD7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59C06136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45E3CEB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6E53D737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21743CA3" w14:textId="77777777" w:rsidR="00C75948" w:rsidRDefault="00C75948">
            <w:pPr>
              <w:spacing w:after="0"/>
              <w:ind w:left="135"/>
            </w:pPr>
          </w:p>
        </w:tc>
      </w:tr>
      <w:tr w:rsidR="00C75948" w14:paraId="1C8D2224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56516D2C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CD6280D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0ECB36E5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5059D33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636C753B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52DA521E" w14:textId="77777777" w:rsidR="00C75948" w:rsidRDefault="00C75948">
            <w:pPr>
              <w:spacing w:after="0"/>
              <w:ind w:left="135"/>
            </w:pPr>
          </w:p>
        </w:tc>
      </w:tr>
      <w:tr w:rsidR="00C75948" w14:paraId="10E2A9C5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6D637F5D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D1A0D25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Беспилотные летательные аппараты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0B770FBF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1A3DAEA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36123C9E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74AC4BBE" w14:textId="77777777" w:rsidR="00C75948" w:rsidRDefault="00C75948">
            <w:pPr>
              <w:spacing w:after="0"/>
              <w:ind w:left="135"/>
            </w:pPr>
          </w:p>
        </w:tc>
      </w:tr>
      <w:tr w:rsidR="00C75948" w14:paraId="7D07A283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629793DA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C0FEF41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3A5A8162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D224E50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6823385D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2A3637CE" w14:textId="77777777" w:rsidR="00C75948" w:rsidRDefault="00C75948">
            <w:pPr>
              <w:spacing w:after="0"/>
              <w:ind w:left="135"/>
            </w:pPr>
          </w:p>
        </w:tc>
      </w:tr>
      <w:tr w:rsidR="00C75948" w14:paraId="2AE4E11D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28F28323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A9D9FD1" w14:textId="77777777" w:rsidR="00C75948" w:rsidRDefault="00000000">
            <w:pPr>
              <w:spacing w:after="0"/>
              <w:ind w:left="135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проектной деятельности. Защита проекта.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0C09076B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16E5C53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11D8CECC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45821823" w14:textId="77777777" w:rsidR="00C75948" w:rsidRDefault="00C75948">
            <w:pPr>
              <w:spacing w:after="0"/>
              <w:ind w:left="135"/>
            </w:pPr>
          </w:p>
        </w:tc>
      </w:tr>
      <w:tr w:rsidR="00C75948" w14:paraId="16A5A12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99CECAE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4308C35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57F7B2F" w14:textId="77777777" w:rsidR="00C75948" w:rsidRDefault="00C75948"/>
        </w:tc>
      </w:tr>
      <w:tr w:rsidR="00C75948" w14:paraId="084EA84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B2512C9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Растениеводство</w:t>
            </w:r>
          </w:p>
        </w:tc>
      </w:tr>
      <w:tr w:rsidR="00C75948" w14:paraId="327A5E64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4C996336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37FDECB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сельскохозяйственного производства региона. Агропромышленные комплексы в регионе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4B92D2DC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AB015D7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3042C3BB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0C5BA29F" w14:textId="77777777" w:rsidR="00C75948" w:rsidRDefault="00C75948">
            <w:pPr>
              <w:spacing w:after="0"/>
              <w:ind w:left="135"/>
            </w:pPr>
          </w:p>
        </w:tc>
      </w:tr>
      <w:tr w:rsidR="00C75948" w14:paraId="6F6EB938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1B83F7C0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0C436ED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Автоматизация и роботизация сельскохозяйственного производства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727BE215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59D447B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4D58D81B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64677134" w14:textId="77777777" w:rsidR="00C75948" w:rsidRDefault="00C75948">
            <w:pPr>
              <w:spacing w:after="0"/>
              <w:ind w:left="135"/>
            </w:pPr>
          </w:p>
        </w:tc>
      </w:tr>
      <w:tr w:rsidR="00C75948" w14:paraId="5A4988DE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05C497AD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1FB84EA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профессий. Сельскохозяйственные профессии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0926E046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3769A0C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6800962C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798E11B0" w14:textId="77777777" w:rsidR="00C75948" w:rsidRDefault="00C75948">
            <w:pPr>
              <w:spacing w:after="0"/>
              <w:ind w:left="135"/>
            </w:pPr>
          </w:p>
        </w:tc>
      </w:tr>
      <w:tr w:rsidR="00C75948" w14:paraId="1172B18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2149745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AFC1E1C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51C1587" w14:textId="77777777" w:rsidR="00C75948" w:rsidRDefault="00C75948"/>
        </w:tc>
      </w:tr>
      <w:tr w:rsidR="00C75948" w14:paraId="5AD737A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811B845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Животноводство</w:t>
            </w:r>
          </w:p>
        </w:tc>
      </w:tr>
      <w:tr w:rsidR="00C75948" w14:paraId="369DC09C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0D7F2D55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2FACEAC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Животноводческие предприятия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4AD7908C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AD1328F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568D80C6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0D920A31" w14:textId="77777777" w:rsidR="00C75948" w:rsidRDefault="00C75948">
            <w:pPr>
              <w:spacing w:after="0"/>
              <w:ind w:left="135"/>
            </w:pPr>
          </w:p>
        </w:tc>
      </w:tr>
      <w:tr w:rsidR="00C75948" w14:paraId="2C3D33DF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5CF2ED19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E7EBC69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цифровых технологий в животноводстве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0F0EEA4E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A3F6403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7CECB156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1F5C1FD0" w14:textId="77777777" w:rsidR="00C75948" w:rsidRDefault="00C75948">
            <w:pPr>
              <w:spacing w:after="0"/>
              <w:ind w:left="135"/>
            </w:pPr>
          </w:p>
        </w:tc>
      </w:tr>
      <w:tr w:rsidR="00C75948" w14:paraId="4007D1ED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42FBCC86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0E21AB4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деятельностью животновода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0D27460F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6B758AF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32D203FF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3DF01FFC" w14:textId="77777777" w:rsidR="00C75948" w:rsidRDefault="00C75948">
            <w:pPr>
              <w:spacing w:after="0"/>
              <w:ind w:left="135"/>
            </w:pPr>
          </w:p>
        </w:tc>
      </w:tr>
      <w:tr w:rsidR="00C75948" w14:paraId="18A7F64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70D409A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273FCB5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6B27E66" w14:textId="77777777" w:rsidR="00C75948" w:rsidRDefault="00C75948"/>
        </w:tc>
      </w:tr>
      <w:tr w:rsidR="00C75948" w14:paraId="7A377C1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EA0F3B6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FB2841A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E82C45D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79B42BC7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10006536" w14:textId="77777777" w:rsidR="00C75948" w:rsidRDefault="00C75948"/>
        </w:tc>
      </w:tr>
    </w:tbl>
    <w:p w14:paraId="3DA07664" w14:textId="77777777" w:rsidR="00C75948" w:rsidRDefault="00C75948">
      <w:pPr>
        <w:sectPr w:rsidR="00C7594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FEAB3DE" w14:textId="77777777" w:rsidR="00C75948" w:rsidRDefault="00C75948">
      <w:pPr>
        <w:sectPr w:rsidR="00C7594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A0327CF" w14:textId="77777777" w:rsidR="00C75948" w:rsidRDefault="00000000">
      <w:pPr>
        <w:spacing w:after="0"/>
        <w:ind w:left="120"/>
      </w:pPr>
      <w:bookmarkStart w:id="22" w:name="block-78268164"/>
      <w:bookmarkEnd w:id="21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14:paraId="661B1A12" w14:textId="77777777" w:rsidR="00C75948" w:rsidRPr="001D2D26" w:rsidRDefault="00000000">
      <w:pPr>
        <w:spacing w:after="0"/>
        <w:ind w:left="120"/>
        <w:rPr>
          <w:lang w:val="ru-RU"/>
        </w:rPr>
      </w:pPr>
      <w:r w:rsidRPr="001D2D26">
        <w:rPr>
          <w:rFonts w:ascii="Times New Roman" w:hAnsi="Times New Roman"/>
          <w:b/>
          <w:color w:val="000000"/>
          <w:sz w:val="28"/>
          <w:lang w:val="ru-RU"/>
        </w:rPr>
        <w:t xml:space="preserve"> 8 КЛАСС (ИНВАРИАНТНЫЕ МОДУЛИ + ВАРИАТИВНЫЙ МОДУЛЬ «АВТОМАТИЗИРОВАННЫЕ СИСТЕМЫ»)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3"/>
        <w:gridCol w:w="4778"/>
        <w:gridCol w:w="1455"/>
        <w:gridCol w:w="1841"/>
        <w:gridCol w:w="1910"/>
        <w:gridCol w:w="2503"/>
      </w:tblGrid>
      <w:tr w:rsidR="00C75948" w14:paraId="51B64A72" w14:textId="77777777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8C417B4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5CE3532" w14:textId="77777777" w:rsidR="00C75948" w:rsidRDefault="00C75948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2DBB314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2171E008" w14:textId="77777777" w:rsidR="00C75948" w:rsidRDefault="00C7594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8AC5D9D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0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790072E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6B7063EC" w14:textId="77777777" w:rsidR="00C75948" w:rsidRDefault="00C75948">
            <w:pPr>
              <w:spacing w:after="0"/>
              <w:ind w:left="135"/>
            </w:pPr>
          </w:p>
        </w:tc>
      </w:tr>
      <w:tr w:rsidR="00C75948" w14:paraId="255310E4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952DF0A" w14:textId="77777777" w:rsidR="00C75948" w:rsidRDefault="00C7594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B43647D" w14:textId="77777777" w:rsidR="00C75948" w:rsidRDefault="00C75948"/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4372F1CB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BB2BF2E" w14:textId="77777777" w:rsidR="00C75948" w:rsidRDefault="00C75948">
            <w:pPr>
              <w:spacing w:after="0"/>
              <w:ind w:left="135"/>
            </w:pP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035D17AA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56180F8" w14:textId="77777777" w:rsidR="00C75948" w:rsidRDefault="00C75948">
            <w:pPr>
              <w:spacing w:after="0"/>
              <w:ind w:left="135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289D6404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912B097" w14:textId="77777777" w:rsidR="00C75948" w:rsidRDefault="00C7594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D0D611B" w14:textId="77777777" w:rsidR="00C75948" w:rsidRDefault="00C75948"/>
        </w:tc>
      </w:tr>
      <w:tr w:rsidR="00C75948" w14:paraId="0559472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EBBCAA0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C75948" w14:paraId="016E8336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D0A58C9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0FCFFC6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производством и технологии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24ECFFDC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332065DA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7CF0283E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2444E0BD" w14:textId="77777777" w:rsidR="00C75948" w:rsidRDefault="00C75948">
            <w:pPr>
              <w:spacing w:after="0"/>
              <w:ind w:left="135"/>
            </w:pPr>
          </w:p>
        </w:tc>
      </w:tr>
      <w:tr w:rsidR="00C75948" w14:paraId="232326BA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7AC6C36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CC012EE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Производство и его виды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6FA32C75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61ED6DA0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6C938D55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73A1D988" w14:textId="77777777" w:rsidR="00C75948" w:rsidRDefault="00C75948">
            <w:pPr>
              <w:spacing w:after="0"/>
              <w:ind w:left="135"/>
            </w:pPr>
          </w:p>
        </w:tc>
      </w:tr>
      <w:tr w:rsidR="00C75948" w14:paraId="35C758A9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6916BD7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3E2C868" w14:textId="77777777" w:rsidR="00C75948" w:rsidRDefault="00000000">
            <w:pPr>
              <w:spacing w:after="0"/>
              <w:ind w:left="135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Рынок труда. Функции рынка труда.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0E2F2B8E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42A69E08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0D0982A2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40E53FA4" w14:textId="77777777" w:rsidR="00C75948" w:rsidRDefault="00C75948">
            <w:pPr>
              <w:spacing w:after="0"/>
              <w:ind w:left="135"/>
            </w:pPr>
          </w:p>
        </w:tc>
      </w:tr>
      <w:tr w:rsidR="00C75948" w14:paraId="5D648DA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BA11C51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2EC82FDC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0E0DBFE" w14:textId="77777777" w:rsidR="00C75948" w:rsidRDefault="00C75948"/>
        </w:tc>
      </w:tr>
      <w:tr w:rsidR="00C75948" w14:paraId="4C2263A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59ABBC5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C75948" w14:paraId="4B6B4A41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E5718CC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E5F3D59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Прототипирование.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 как технология создания трехмерных моделей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36C1671C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349D669A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1575FC16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6A549F2C" w14:textId="77777777" w:rsidR="00C75948" w:rsidRDefault="00C75948">
            <w:pPr>
              <w:spacing w:after="0"/>
              <w:ind w:left="135"/>
            </w:pPr>
          </w:p>
        </w:tc>
      </w:tr>
      <w:tr w:rsidR="00C75948" w14:paraId="38F8F74B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E0C6F56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E181A45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2DB4B5CA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08AECF71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3558D959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2C97071F" w14:textId="77777777" w:rsidR="00C75948" w:rsidRDefault="00C75948">
            <w:pPr>
              <w:spacing w:after="0"/>
              <w:ind w:left="135"/>
            </w:pPr>
          </w:p>
        </w:tc>
      </w:tr>
      <w:tr w:rsidR="00C75948" w14:paraId="1742DA4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233D994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5A2EDABB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28A1B36" w14:textId="77777777" w:rsidR="00C75948" w:rsidRDefault="00C75948"/>
        </w:tc>
      </w:tr>
      <w:tr w:rsidR="00C75948" w:rsidRPr="001D2D26" w14:paraId="5E83BE0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ABDCD8E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D2D2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1D2D2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C75948" w14:paraId="2C6484DF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F1D7BFC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92A7F44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Прототипирование.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 как технология создания трехмерных моделей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5E610BF9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4C15391B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653C9EFE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61AC5C79" w14:textId="77777777" w:rsidR="00C75948" w:rsidRDefault="00C75948">
            <w:pPr>
              <w:spacing w:after="0"/>
              <w:ind w:left="135"/>
            </w:pPr>
          </w:p>
        </w:tc>
      </w:tr>
      <w:tr w:rsidR="00C75948" w14:paraId="4FF6BB4E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74A1C9B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138259F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42083142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4F568B6A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462F4490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1E662719" w14:textId="77777777" w:rsidR="00C75948" w:rsidRDefault="00C75948">
            <w:pPr>
              <w:spacing w:after="0"/>
              <w:ind w:left="135"/>
            </w:pPr>
          </w:p>
        </w:tc>
      </w:tr>
      <w:tr w:rsidR="00C75948" w14:paraId="1999659C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77C7547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CAC0BBF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Проектирование и изготовление прототипов с использованием технологического оборудования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3F4B67E4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4ADD76EF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2D289840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09659889" w14:textId="77777777" w:rsidR="00C75948" w:rsidRDefault="00C75948">
            <w:pPr>
              <w:spacing w:after="0"/>
              <w:ind w:left="135"/>
            </w:pPr>
          </w:p>
        </w:tc>
      </w:tr>
      <w:tr w:rsidR="00C75948" w14:paraId="27722292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CDBE119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A57443E" w14:textId="77777777" w:rsidR="00C75948" w:rsidRDefault="00000000">
            <w:pPr>
              <w:spacing w:after="0"/>
              <w:ind w:left="135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Проектирование и изготовление прототипов реальных объектов с помощью </w:t>
            </w:r>
            <w:r>
              <w:rPr>
                <w:rFonts w:ascii="Times New Roman" w:hAnsi="Times New Roman"/>
                <w:color w:val="000000"/>
                <w:sz w:val="24"/>
              </w:rPr>
              <w:t>3D-принтера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50E1AEED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7D00A0F9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1C2C595C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6C6CDD49" w14:textId="77777777" w:rsidR="00C75948" w:rsidRDefault="00C75948">
            <w:pPr>
              <w:spacing w:after="0"/>
              <w:ind w:left="135"/>
            </w:pPr>
          </w:p>
        </w:tc>
      </w:tr>
      <w:tr w:rsidR="00C75948" w14:paraId="2FDCC7A7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0A507FD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63063A8" w14:textId="77777777" w:rsidR="00C75948" w:rsidRDefault="00000000">
            <w:pPr>
              <w:spacing w:after="0"/>
              <w:ind w:left="135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Изготовление прототипов с использованием технологического оборудования.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 Защита проекта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796BE956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3BE3891F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23102DED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3EBE9166" w14:textId="77777777" w:rsidR="00C75948" w:rsidRDefault="00C75948">
            <w:pPr>
              <w:spacing w:after="0"/>
              <w:ind w:left="135"/>
            </w:pPr>
          </w:p>
        </w:tc>
      </w:tr>
      <w:tr w:rsidR="00C75948" w14:paraId="1942A11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3E42417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224958B4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2DCBCC4" w14:textId="77777777" w:rsidR="00C75948" w:rsidRDefault="00C75948"/>
        </w:tc>
      </w:tr>
      <w:tr w:rsidR="00C75948" w14:paraId="5C5EB47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C29D860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C75948" w14:paraId="70CA72A5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83F028B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4514DE2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1E25CA92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2AD8F2FF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5FEEDDB4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69BC1DA7" w14:textId="77777777" w:rsidR="00C75948" w:rsidRDefault="00C75948">
            <w:pPr>
              <w:spacing w:after="0"/>
              <w:ind w:left="135"/>
            </w:pPr>
          </w:p>
        </w:tc>
      </w:tr>
      <w:tr w:rsidR="00C75948" w14:paraId="69925BB0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19D221F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432D49B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4D1313E0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6FEE62D8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2752FCF2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35BE88C9" w14:textId="77777777" w:rsidR="00C75948" w:rsidRDefault="00C75948">
            <w:pPr>
              <w:spacing w:after="0"/>
              <w:ind w:left="135"/>
            </w:pPr>
          </w:p>
        </w:tc>
      </w:tr>
      <w:tr w:rsidR="00C75948" w14:paraId="1D9C67C3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ED45285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26E7B28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Беспилотные летательные аппараты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037761E9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15F3D9D9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46F92822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5F857312" w14:textId="77777777" w:rsidR="00C75948" w:rsidRDefault="00C75948">
            <w:pPr>
              <w:spacing w:after="0"/>
              <w:ind w:left="135"/>
            </w:pPr>
          </w:p>
        </w:tc>
      </w:tr>
      <w:tr w:rsidR="00C75948" w14:paraId="72053C4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4455EBD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4450234B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166DBA5" w14:textId="77777777" w:rsidR="00C75948" w:rsidRDefault="00C75948"/>
        </w:tc>
      </w:tr>
      <w:tr w:rsidR="00C75948" w14:paraId="774726E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DE5785B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Автоматизированные системы</w:t>
            </w:r>
          </w:p>
        </w:tc>
      </w:tr>
      <w:tr w:rsidR="00C75948" w14:paraId="54A3A947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FAB6E2F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EAF095E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автоматизированные системы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4C074492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4DDE84C2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6C97D9A5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1885809C" w14:textId="77777777" w:rsidR="00C75948" w:rsidRDefault="00C75948">
            <w:pPr>
              <w:spacing w:after="0"/>
              <w:ind w:left="135"/>
            </w:pPr>
          </w:p>
        </w:tc>
      </w:tr>
      <w:tr w:rsidR="00C75948" w14:paraId="1E578AEA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5A1E302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E8E91E0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Принципы управления автоматизированными системами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4E7F2986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7F68C9C6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7211B7CC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2CC50B84" w14:textId="77777777" w:rsidR="00C75948" w:rsidRDefault="00C75948">
            <w:pPr>
              <w:spacing w:after="0"/>
              <w:ind w:left="135"/>
            </w:pPr>
          </w:p>
        </w:tc>
      </w:tr>
      <w:tr w:rsidR="00C75948" w14:paraId="4B9643BA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F79032F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07BE331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Электрические цепи, принципы коммутации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2BC77C5C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1EFA99AF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0EE69FC3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408BBB1E" w14:textId="77777777" w:rsidR="00C75948" w:rsidRDefault="00C75948">
            <w:pPr>
              <w:spacing w:after="0"/>
              <w:ind w:left="135"/>
            </w:pPr>
          </w:p>
        </w:tc>
      </w:tr>
      <w:tr w:rsidR="00C75948" w14:paraId="63965F72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EB12636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D13D82F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электрические устройства и системы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0D595280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36BEC0A8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4EF1C3CC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2BF14FFD" w14:textId="77777777" w:rsidR="00C75948" w:rsidRDefault="00C75948">
            <w:pPr>
              <w:spacing w:after="0"/>
              <w:ind w:left="135"/>
            </w:pPr>
          </w:p>
        </w:tc>
      </w:tr>
      <w:tr w:rsidR="00C75948" w14:paraId="672E6845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AD87DA5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E58E5A0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Выполнение проекта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336E1E4A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228CDDC4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11247CBA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3FD19ADA" w14:textId="77777777" w:rsidR="00C75948" w:rsidRDefault="00C75948">
            <w:pPr>
              <w:spacing w:after="0"/>
              <w:ind w:left="135"/>
            </w:pPr>
          </w:p>
        </w:tc>
      </w:tr>
      <w:tr w:rsidR="00C75948" w14:paraId="59EBA64B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A631F6A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7B92B7B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Подготовка проекта к защите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25C5DED5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3302605B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7D3747C4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4CC919B2" w14:textId="77777777" w:rsidR="00C75948" w:rsidRDefault="00C75948">
            <w:pPr>
              <w:spacing w:after="0"/>
              <w:ind w:left="135"/>
            </w:pPr>
          </w:p>
        </w:tc>
      </w:tr>
      <w:tr w:rsidR="00C75948" w14:paraId="119202EB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05762EA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37A7269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проектной деятельности. Мир </w:t>
            </w: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профессий.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3B842A52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58584F26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4EE149F5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33DF1E16" w14:textId="77777777" w:rsidR="00C75948" w:rsidRDefault="00C75948">
            <w:pPr>
              <w:spacing w:after="0"/>
              <w:ind w:left="135"/>
            </w:pPr>
          </w:p>
        </w:tc>
      </w:tr>
      <w:tr w:rsidR="00C75948" w14:paraId="03AE8DB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986AB71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2E6BDF20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B5B96A1" w14:textId="77777777" w:rsidR="00C75948" w:rsidRDefault="00C75948"/>
        </w:tc>
      </w:tr>
      <w:tr w:rsidR="00C75948" w14:paraId="435EF47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A7E3B54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37B6EDAB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7FC87F07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49BE1B70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1D2F871C" w14:textId="77777777" w:rsidR="00C75948" w:rsidRDefault="00C75948"/>
        </w:tc>
      </w:tr>
    </w:tbl>
    <w:p w14:paraId="2CD57B62" w14:textId="77777777" w:rsidR="00C75948" w:rsidRDefault="00C75948">
      <w:pPr>
        <w:sectPr w:rsidR="00C7594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4EB25A3" w14:textId="77777777" w:rsidR="00C75948" w:rsidRDefault="00C75948">
      <w:pPr>
        <w:sectPr w:rsidR="00C7594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C0F9930" w14:textId="77777777" w:rsidR="00C75948" w:rsidRDefault="00000000">
      <w:pPr>
        <w:spacing w:after="0"/>
        <w:ind w:left="120"/>
      </w:pPr>
      <w:bookmarkStart w:id="23" w:name="block-78268147"/>
      <w:bookmarkEnd w:id="22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14:paraId="1D74780B" w14:textId="77777777" w:rsidR="00C75948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3"/>
        <w:gridCol w:w="4798"/>
        <w:gridCol w:w="1442"/>
        <w:gridCol w:w="1841"/>
        <w:gridCol w:w="1910"/>
        <w:gridCol w:w="2480"/>
      </w:tblGrid>
      <w:tr w:rsidR="00C75948" w14:paraId="12706FB8" w14:textId="77777777">
        <w:trPr>
          <w:trHeight w:val="144"/>
          <w:tblCellSpacing w:w="20" w:type="nil"/>
        </w:trPr>
        <w:tc>
          <w:tcPr>
            <w:tcW w:w="46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82DFAEA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6FFB056" w14:textId="77777777" w:rsidR="00C75948" w:rsidRDefault="00C75948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A1C981B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0603F484" w14:textId="77777777" w:rsidR="00C75948" w:rsidRDefault="00C7594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0C821FA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8CC4C3C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50958086" w14:textId="77777777" w:rsidR="00C75948" w:rsidRDefault="00C75948">
            <w:pPr>
              <w:spacing w:after="0"/>
              <w:ind w:left="135"/>
            </w:pPr>
          </w:p>
        </w:tc>
      </w:tr>
      <w:tr w:rsidR="00C75948" w14:paraId="042C854E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E7AB3EA" w14:textId="77777777" w:rsidR="00C75948" w:rsidRDefault="00C7594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455228D" w14:textId="77777777" w:rsidR="00C75948" w:rsidRDefault="00C75948"/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111B4F85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FC6620E" w14:textId="77777777" w:rsidR="00C75948" w:rsidRDefault="00C75948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58AC8A87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E4B35E8" w14:textId="77777777" w:rsidR="00C75948" w:rsidRDefault="00C75948">
            <w:pPr>
              <w:spacing w:after="0"/>
              <w:ind w:left="135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565FEF74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9721DD1" w14:textId="77777777" w:rsidR="00C75948" w:rsidRDefault="00C7594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9EEAB3F" w14:textId="77777777" w:rsidR="00C75948" w:rsidRDefault="00C75948"/>
        </w:tc>
      </w:tr>
      <w:tr w:rsidR="00C75948" w14:paraId="6FC019A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B02A6A7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C75948" w14:paraId="6B58C037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37A5E6DA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2960D56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Предпринимательство. Организация собственного производства. Мир профессий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018A9BC6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3D86B466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73C3931B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30EF6740" w14:textId="77777777" w:rsidR="00C75948" w:rsidRDefault="00C75948">
            <w:pPr>
              <w:spacing w:after="0"/>
              <w:ind w:left="135"/>
            </w:pPr>
          </w:p>
        </w:tc>
      </w:tr>
      <w:tr w:rsidR="00C75948" w14:paraId="4CAA92B6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46D2E023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2ED76C2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Бизнес-планирование. Технологическое предпринимательство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0AF1B45D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75A11CFD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40E20182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3960ABC6" w14:textId="77777777" w:rsidR="00C75948" w:rsidRDefault="00C75948">
            <w:pPr>
              <w:spacing w:after="0"/>
              <w:ind w:left="135"/>
            </w:pPr>
          </w:p>
        </w:tc>
      </w:tr>
      <w:tr w:rsidR="00C75948" w14:paraId="15A556A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6CB2A68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7B26ACE6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5C3DA96" w14:textId="77777777" w:rsidR="00C75948" w:rsidRDefault="00C75948"/>
        </w:tc>
      </w:tr>
      <w:tr w:rsidR="00C75948" w14:paraId="7473B42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2FB0ECE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C75948" w14:paraId="6D594EE4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15D3024E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B0C357D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объёмных моделей и чертежей в САПР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7E6CDD5D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31753AA3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795750CF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25C40DFC" w14:textId="77777777" w:rsidR="00C75948" w:rsidRDefault="00C75948">
            <w:pPr>
              <w:spacing w:after="0"/>
              <w:ind w:left="135"/>
            </w:pPr>
          </w:p>
        </w:tc>
      </w:tr>
      <w:tr w:rsidR="00C75948" w14:paraId="35B26A70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16347292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51C1AAF" w14:textId="77777777" w:rsidR="00C75948" w:rsidRDefault="00000000">
            <w:pPr>
              <w:spacing w:after="0"/>
              <w:ind w:left="135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построения разрезов и сечений в САПР.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5238AEFF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639E5D8D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4D77E029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0ADF5AFE" w14:textId="77777777" w:rsidR="00C75948" w:rsidRDefault="00C75948">
            <w:pPr>
              <w:spacing w:after="0"/>
              <w:ind w:left="135"/>
            </w:pPr>
          </w:p>
        </w:tc>
      </w:tr>
      <w:tr w:rsidR="00C75948" w14:paraId="7387A7B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8AA0BF4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4E994B22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9E439BB" w14:textId="77777777" w:rsidR="00C75948" w:rsidRDefault="00C75948"/>
        </w:tc>
      </w:tr>
      <w:tr w:rsidR="00C75948" w:rsidRPr="001D2D26" w14:paraId="7D6F30B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63A80E2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D2D2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1D2D2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C75948" w14:paraId="72BED05E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2DADF6A4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5DBB0BF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Аддитивные технологии. Создание моделей, сложных объектов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58184795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367F01CF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41754481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4AD1EEB1" w14:textId="77777777" w:rsidR="00C75948" w:rsidRDefault="00C75948">
            <w:pPr>
              <w:spacing w:after="0"/>
              <w:ind w:left="135"/>
            </w:pPr>
          </w:p>
        </w:tc>
      </w:tr>
      <w:tr w:rsidR="00C75948" w14:paraId="325C1A30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1D4C9EB6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F7169A3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5CEE4A8F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3CAF4091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2A4CD4BE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608A3D3C" w14:textId="77777777" w:rsidR="00C75948" w:rsidRDefault="00C75948">
            <w:pPr>
              <w:spacing w:after="0"/>
              <w:ind w:left="135"/>
            </w:pPr>
          </w:p>
        </w:tc>
      </w:tr>
      <w:tr w:rsidR="00C75948" w14:paraId="480FDE8E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126572CA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8F17092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-технологиями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41786BED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43D1499A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4F015F01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02A67CD6" w14:textId="77777777" w:rsidR="00C75948" w:rsidRDefault="00C75948">
            <w:pPr>
              <w:spacing w:after="0"/>
              <w:ind w:left="135"/>
            </w:pPr>
          </w:p>
        </w:tc>
      </w:tr>
      <w:tr w:rsidR="00C75948" w14:paraId="2FB2619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3D9CC00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7573E161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99A4E15" w14:textId="77777777" w:rsidR="00C75948" w:rsidRDefault="00C75948"/>
        </w:tc>
      </w:tr>
      <w:tr w:rsidR="00C75948" w14:paraId="570D224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9575963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C75948" w14:paraId="22907AF5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2DE7D1AF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163F7A6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От робототехники к искусственному интеллекту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6320634F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6C8EBCE4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3AF165F3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59E0DD23" w14:textId="77777777" w:rsidR="00C75948" w:rsidRDefault="00C75948">
            <w:pPr>
              <w:spacing w:after="0"/>
              <w:ind w:left="135"/>
            </w:pPr>
          </w:p>
        </w:tc>
      </w:tr>
      <w:tr w:rsidR="00C75948" w14:paraId="28A7DCDC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1BC9CA6B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767344D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программирование БЛА. Управление групповым взаимодействием роботов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3D4E481D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7F3147B7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209926C0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2E70638D" w14:textId="77777777" w:rsidR="00C75948" w:rsidRDefault="00C75948">
            <w:pPr>
              <w:spacing w:after="0"/>
              <w:ind w:left="135"/>
            </w:pPr>
          </w:p>
        </w:tc>
      </w:tr>
      <w:tr w:rsidR="00C75948" w14:paraId="2115CF7B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4AD0A615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1805C61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«Интренет вещей»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7464CC87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5A074855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646ED74B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0B46401A" w14:textId="77777777" w:rsidR="00C75948" w:rsidRDefault="00C75948">
            <w:pPr>
              <w:spacing w:after="0"/>
              <w:ind w:left="135"/>
            </w:pPr>
          </w:p>
        </w:tc>
      </w:tr>
      <w:tr w:rsidR="00C75948" w14:paraId="1EF4B075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5CC577B3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E8DFBF3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Промышленный Интернет вещей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48075EA9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5DC75AE0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43F62947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559A63D4" w14:textId="77777777" w:rsidR="00C75948" w:rsidRDefault="00C75948">
            <w:pPr>
              <w:spacing w:after="0"/>
              <w:ind w:left="135"/>
            </w:pPr>
          </w:p>
        </w:tc>
      </w:tr>
      <w:tr w:rsidR="00C75948" w14:paraId="757BD912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2C223652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78ABC02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Потребительский Интернет вещей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605B78DC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30386B7C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7F804C89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78051176" w14:textId="77777777" w:rsidR="00C75948" w:rsidRDefault="00C75948">
            <w:pPr>
              <w:spacing w:after="0"/>
              <w:ind w:left="135"/>
            </w:pPr>
          </w:p>
        </w:tc>
      </w:tr>
      <w:tr w:rsidR="00C75948" w14:paraId="2A0AC719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2B437576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5FDF553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учебно-технический проект по теме «Интернет вещей»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0AB9599B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03AF4ABB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76D29CFB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08DD3A1B" w14:textId="77777777" w:rsidR="00C75948" w:rsidRDefault="00C75948">
            <w:pPr>
              <w:spacing w:after="0"/>
              <w:ind w:left="135"/>
            </w:pPr>
          </w:p>
        </w:tc>
      </w:tr>
      <w:tr w:rsidR="00C75948" w14:paraId="1F38B92B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7A84C0C7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1E4830F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профессии в области робототехники, искусственного интеллекта, интернета вещей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4684BE86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6D8DFFFB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7BA23033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182003A6" w14:textId="77777777" w:rsidR="00C75948" w:rsidRDefault="00C75948">
            <w:pPr>
              <w:spacing w:after="0"/>
              <w:ind w:left="135"/>
            </w:pPr>
          </w:p>
        </w:tc>
      </w:tr>
      <w:tr w:rsidR="00C75948" w14:paraId="5FEFBAD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E24737F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376FB6EA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3C8F870" w14:textId="77777777" w:rsidR="00C75948" w:rsidRDefault="00C75948"/>
        </w:tc>
      </w:tr>
      <w:tr w:rsidR="00C75948" w14:paraId="3A3FF00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ADF1E33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2C96536F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1E0B990D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3DFB4564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6BA1D39C" w14:textId="77777777" w:rsidR="00C75948" w:rsidRDefault="00C75948"/>
        </w:tc>
      </w:tr>
    </w:tbl>
    <w:p w14:paraId="41E8D73F" w14:textId="77777777" w:rsidR="00C75948" w:rsidRDefault="00C75948">
      <w:pPr>
        <w:sectPr w:rsidR="00C7594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C967264" w14:textId="77777777" w:rsidR="00C75948" w:rsidRDefault="00C75948">
      <w:pPr>
        <w:sectPr w:rsidR="00C7594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2AF2C63" w14:textId="77777777" w:rsidR="00C75948" w:rsidRDefault="00000000">
      <w:pPr>
        <w:spacing w:after="0"/>
        <w:ind w:left="120"/>
      </w:pPr>
      <w:bookmarkStart w:id="24" w:name="block-78268167"/>
      <w:bookmarkEnd w:id="23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14:paraId="2546A570" w14:textId="77777777" w:rsidR="00C75948" w:rsidRPr="001D2D26" w:rsidRDefault="00000000">
      <w:pPr>
        <w:spacing w:after="0"/>
        <w:ind w:left="120"/>
        <w:rPr>
          <w:lang w:val="ru-RU"/>
        </w:rPr>
      </w:pPr>
      <w:r w:rsidRPr="001D2D26">
        <w:rPr>
          <w:rFonts w:ascii="Times New Roman" w:hAnsi="Times New Roman"/>
          <w:b/>
          <w:color w:val="000000"/>
          <w:sz w:val="28"/>
          <w:lang w:val="ru-RU"/>
        </w:rPr>
        <w:t xml:space="preserve"> 9 КЛАСС (ИНВАРИАНТНЫЕ + ВАРИАТИВНЫЙ МОДУЛЬ «АВТОМАТИЗИРОВАННЫЕ СИСТЕМЫ»)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3"/>
        <w:gridCol w:w="4798"/>
        <w:gridCol w:w="1442"/>
        <w:gridCol w:w="1841"/>
        <w:gridCol w:w="1910"/>
        <w:gridCol w:w="2480"/>
      </w:tblGrid>
      <w:tr w:rsidR="00C75948" w14:paraId="0B175E77" w14:textId="77777777">
        <w:trPr>
          <w:trHeight w:val="144"/>
          <w:tblCellSpacing w:w="20" w:type="nil"/>
        </w:trPr>
        <w:tc>
          <w:tcPr>
            <w:tcW w:w="46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2457A81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E795EE8" w14:textId="77777777" w:rsidR="00C75948" w:rsidRDefault="00C75948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13AE563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7B7EF182" w14:textId="77777777" w:rsidR="00C75948" w:rsidRDefault="00C7594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00413D1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779220D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0D1C207F" w14:textId="77777777" w:rsidR="00C75948" w:rsidRDefault="00C75948">
            <w:pPr>
              <w:spacing w:after="0"/>
              <w:ind w:left="135"/>
            </w:pPr>
          </w:p>
        </w:tc>
      </w:tr>
      <w:tr w:rsidR="00C75948" w14:paraId="07051B7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A8FA2CC" w14:textId="77777777" w:rsidR="00C75948" w:rsidRDefault="00C7594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3651BFE" w14:textId="77777777" w:rsidR="00C75948" w:rsidRDefault="00C75948"/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28EF9560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A423CE6" w14:textId="77777777" w:rsidR="00C75948" w:rsidRDefault="00C75948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2A26FFCC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5301073" w14:textId="77777777" w:rsidR="00C75948" w:rsidRDefault="00C75948">
            <w:pPr>
              <w:spacing w:after="0"/>
              <w:ind w:left="135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0FF3CF5E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766F67C" w14:textId="77777777" w:rsidR="00C75948" w:rsidRDefault="00C7594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40AA266" w14:textId="77777777" w:rsidR="00C75948" w:rsidRDefault="00C75948"/>
        </w:tc>
      </w:tr>
      <w:tr w:rsidR="00C75948" w14:paraId="6F87F11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9FB7A19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C75948" w14:paraId="337C94A1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4D37E6CD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49E2734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Предпринимательство. Организация собственного производства. Мир профессий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7252E2D5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70D509C6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37E4EFA2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64C9F9AF" w14:textId="77777777" w:rsidR="00C75948" w:rsidRDefault="00C75948">
            <w:pPr>
              <w:spacing w:after="0"/>
              <w:ind w:left="135"/>
            </w:pPr>
          </w:p>
        </w:tc>
      </w:tr>
      <w:tr w:rsidR="00C75948" w14:paraId="7B3B2E90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4D5EA719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33D5647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Бизнес-планирование. Технологическое предприниимательство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2323C6B9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2E8B7462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36FCB0E3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171AD3C7" w14:textId="77777777" w:rsidR="00C75948" w:rsidRDefault="00C75948">
            <w:pPr>
              <w:spacing w:after="0"/>
              <w:ind w:left="135"/>
            </w:pPr>
          </w:p>
        </w:tc>
      </w:tr>
      <w:tr w:rsidR="00C75948" w14:paraId="7968232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8765023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5DED1213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ADB480E" w14:textId="77777777" w:rsidR="00C75948" w:rsidRDefault="00C75948"/>
        </w:tc>
      </w:tr>
      <w:tr w:rsidR="00C75948" w14:paraId="1E8A09E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B19F99F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C75948" w14:paraId="375641D2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30A9AA4C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7F6E9DE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объёмных моделей и чертежей в САПР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5676D5B2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27F0E4CF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5F869630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493CAA18" w14:textId="77777777" w:rsidR="00C75948" w:rsidRDefault="00C75948">
            <w:pPr>
              <w:spacing w:after="0"/>
              <w:ind w:left="135"/>
            </w:pPr>
          </w:p>
        </w:tc>
      </w:tr>
      <w:tr w:rsidR="00C75948" w14:paraId="07155BC8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0327ECBC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DB19ACD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построения разрезов и сечений в САПР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118C6E4A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536FBFC2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011C5C22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380731FC" w14:textId="77777777" w:rsidR="00C75948" w:rsidRDefault="00C75948">
            <w:pPr>
              <w:spacing w:after="0"/>
              <w:ind w:left="135"/>
            </w:pPr>
          </w:p>
        </w:tc>
      </w:tr>
      <w:tr w:rsidR="00C75948" w14:paraId="3895E09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96EAE51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06224F24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D42D943" w14:textId="77777777" w:rsidR="00C75948" w:rsidRDefault="00C75948"/>
        </w:tc>
      </w:tr>
      <w:tr w:rsidR="00C75948" w:rsidRPr="001D2D26" w14:paraId="711C5A5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8D5E76E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D2D2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1D2D2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C75948" w14:paraId="59085AE8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67C2FE0B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E98D39F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Аддитивные технологии Создание моделей, сложных объектов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07FB5C9F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511CFBC7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5FF3EE16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2C01B84E" w14:textId="77777777" w:rsidR="00C75948" w:rsidRDefault="00C75948">
            <w:pPr>
              <w:spacing w:after="0"/>
              <w:ind w:left="135"/>
            </w:pPr>
          </w:p>
        </w:tc>
      </w:tr>
      <w:tr w:rsidR="00C75948" w14:paraId="187B988F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30945691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5C9BBD0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6736EACF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40DAF5A5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2B0E8ABE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67ED5FA8" w14:textId="77777777" w:rsidR="00C75948" w:rsidRDefault="00C75948">
            <w:pPr>
              <w:spacing w:after="0"/>
              <w:ind w:left="135"/>
            </w:pPr>
          </w:p>
        </w:tc>
      </w:tr>
      <w:tr w:rsidR="00C75948" w14:paraId="0867FC64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58986856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9E78288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-технологиями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71878CB2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782D7B14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03D79632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00A9AD3F" w14:textId="77777777" w:rsidR="00C75948" w:rsidRDefault="00C75948">
            <w:pPr>
              <w:spacing w:after="0"/>
              <w:ind w:left="135"/>
            </w:pPr>
          </w:p>
        </w:tc>
      </w:tr>
      <w:tr w:rsidR="00C75948" w14:paraId="2F58212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84A4C24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7557CED0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4A5FFEE" w14:textId="77777777" w:rsidR="00C75948" w:rsidRDefault="00C75948"/>
        </w:tc>
      </w:tr>
      <w:tr w:rsidR="00C75948" w14:paraId="17F4564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2FCD13F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C75948" w14:paraId="77DE8A80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139F777B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7B7634D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От робототехники к искусственному интеллекту. Конструирование и программирование БЛА. Управление групповым взаимодействием роботов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016974F7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45B8E219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60C6C607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44A7E3E4" w14:textId="77777777" w:rsidR="00C75948" w:rsidRDefault="00C75948">
            <w:pPr>
              <w:spacing w:after="0"/>
              <w:ind w:left="135"/>
            </w:pPr>
          </w:p>
        </w:tc>
      </w:tr>
      <w:tr w:rsidR="00C75948" w14:paraId="0C431FF9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2F744730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ADBCB7D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«Интернет вещей»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7D1A4616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73FFA55D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3177C5DD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5AEE8A79" w14:textId="77777777" w:rsidR="00C75948" w:rsidRDefault="00C75948">
            <w:pPr>
              <w:spacing w:after="0"/>
              <w:ind w:left="135"/>
            </w:pPr>
          </w:p>
        </w:tc>
      </w:tr>
      <w:tr w:rsidR="00C75948" w14:paraId="26236606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062E4909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8B48CE0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Промышленный Интернет вещей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018D4678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23D51BF3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419DEF27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62EC8125" w14:textId="77777777" w:rsidR="00C75948" w:rsidRDefault="00C75948">
            <w:pPr>
              <w:spacing w:after="0"/>
              <w:ind w:left="135"/>
            </w:pPr>
          </w:p>
        </w:tc>
      </w:tr>
      <w:tr w:rsidR="00C75948" w14:paraId="6480E980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370DB824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45E0D41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Потребительский Интернет вещей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472F37BA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7979AE7D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4C27DC08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30310B07" w14:textId="77777777" w:rsidR="00C75948" w:rsidRDefault="00C75948">
            <w:pPr>
              <w:spacing w:after="0"/>
              <w:ind w:left="135"/>
            </w:pPr>
          </w:p>
        </w:tc>
      </w:tr>
      <w:tr w:rsidR="00C75948" w14:paraId="03A8470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08ACB29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27A0C0CF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D1181AA" w14:textId="77777777" w:rsidR="00C75948" w:rsidRDefault="00C75948"/>
        </w:tc>
      </w:tr>
      <w:tr w:rsidR="00C75948" w14:paraId="6C28574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9B8A895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Автоматизированные системы</w:t>
            </w:r>
          </w:p>
        </w:tc>
      </w:tr>
      <w:tr w:rsidR="00C75948" w14:paraId="1889FC71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62AA6337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DAD1603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техническими системами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3432538C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09BBEF44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09D6A92C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0B24A992" w14:textId="77777777" w:rsidR="00C75948" w:rsidRDefault="00C75948">
            <w:pPr>
              <w:spacing w:after="0"/>
              <w:ind w:left="135"/>
            </w:pPr>
          </w:p>
        </w:tc>
      </w:tr>
      <w:tr w:rsidR="00C75948" w14:paraId="67DF7E43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00A62996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1960B41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программируемого логического реле в автоматизации процессов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743A7316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015DFA5C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0D5A3AD2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598F41E3" w14:textId="77777777" w:rsidR="00C75948" w:rsidRDefault="00C75948">
            <w:pPr>
              <w:spacing w:after="0"/>
              <w:ind w:left="135"/>
            </w:pPr>
          </w:p>
        </w:tc>
      </w:tr>
      <w:tr w:rsidR="00C75948" w14:paraId="1460975E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03FBBBF1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B65B9BB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Выполнение проекта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38932914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009BBEB5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71EFE271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1ACF0E34" w14:textId="77777777" w:rsidR="00C75948" w:rsidRDefault="00C75948">
            <w:pPr>
              <w:spacing w:after="0"/>
              <w:ind w:left="135"/>
            </w:pPr>
          </w:p>
        </w:tc>
      </w:tr>
      <w:tr w:rsidR="00C75948" w14:paraId="4B18600A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589BA6A5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654FC4E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Подготовка проекта к защите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6560198B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32C0E833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2D98CC4A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59E1EB9A" w14:textId="77777777" w:rsidR="00C75948" w:rsidRDefault="00C75948">
            <w:pPr>
              <w:spacing w:after="0"/>
              <w:ind w:left="135"/>
            </w:pPr>
          </w:p>
        </w:tc>
      </w:tr>
      <w:tr w:rsidR="00C75948" w14:paraId="75FBFC4F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01294B75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8408998" w14:textId="77777777" w:rsidR="00C75948" w:rsidRDefault="00000000">
            <w:pPr>
              <w:spacing w:after="0"/>
              <w:ind w:left="135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проектной деятельности. Автоматизированные системы на предприятиях региона. </w:t>
            </w:r>
            <w:r>
              <w:rPr>
                <w:rFonts w:ascii="Times New Roman" w:hAnsi="Times New Roman"/>
                <w:color w:val="000000"/>
                <w:sz w:val="24"/>
              </w:rPr>
              <w:t>Защита проекта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4EEB47A3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33281F21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253F0E28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7F0ECDD9" w14:textId="77777777" w:rsidR="00C75948" w:rsidRDefault="00C75948">
            <w:pPr>
              <w:spacing w:after="0"/>
              <w:ind w:left="135"/>
            </w:pPr>
          </w:p>
        </w:tc>
      </w:tr>
      <w:tr w:rsidR="00C75948" w14:paraId="49B7637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F0B53EA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509F2387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422E4FD" w14:textId="77777777" w:rsidR="00C75948" w:rsidRDefault="00C75948"/>
        </w:tc>
      </w:tr>
      <w:tr w:rsidR="00C75948" w14:paraId="4A38EE2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B6F0CB2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0E46BAF2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4A7E84D2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72BA3AE3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6D72050E" w14:textId="77777777" w:rsidR="00C75948" w:rsidRDefault="00C75948"/>
        </w:tc>
      </w:tr>
    </w:tbl>
    <w:p w14:paraId="051663E9" w14:textId="77777777" w:rsidR="00C75948" w:rsidRDefault="00C75948">
      <w:pPr>
        <w:sectPr w:rsidR="00C7594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7038529" w14:textId="77777777" w:rsidR="00C75948" w:rsidRDefault="00C75948">
      <w:pPr>
        <w:sectPr w:rsidR="00C7594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D18537A" w14:textId="77777777" w:rsidR="00C75948" w:rsidRDefault="00000000">
      <w:pPr>
        <w:spacing w:after="0"/>
        <w:ind w:left="120"/>
      </w:pPr>
      <w:bookmarkStart w:id="25" w:name="block-78268160"/>
      <w:bookmarkEnd w:id="24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59476A80" w14:textId="77777777" w:rsidR="00C75948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25"/>
        <w:gridCol w:w="4119"/>
        <w:gridCol w:w="1125"/>
        <w:gridCol w:w="1841"/>
        <w:gridCol w:w="1910"/>
        <w:gridCol w:w="1347"/>
        <w:gridCol w:w="2873"/>
      </w:tblGrid>
      <w:tr w:rsidR="00C75948" w14:paraId="77325946" w14:textId="77777777">
        <w:trPr>
          <w:trHeight w:val="144"/>
          <w:tblCellSpacing w:w="20" w:type="nil"/>
        </w:trPr>
        <w:tc>
          <w:tcPr>
            <w:tcW w:w="34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3CDA205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2CD546A" w14:textId="77777777" w:rsidR="00C75948" w:rsidRDefault="00C75948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A2C1BA2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492CE760" w14:textId="77777777" w:rsidR="00C75948" w:rsidRDefault="00C7594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AB51954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09981FB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4C1C6B8D" w14:textId="77777777" w:rsidR="00C75948" w:rsidRDefault="00C75948">
            <w:pPr>
              <w:spacing w:after="0"/>
              <w:ind w:left="135"/>
            </w:pPr>
          </w:p>
        </w:tc>
        <w:tc>
          <w:tcPr>
            <w:tcW w:w="191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956D351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2F5B520" w14:textId="77777777" w:rsidR="00C75948" w:rsidRDefault="00C75948">
            <w:pPr>
              <w:spacing w:after="0"/>
              <w:ind w:left="135"/>
            </w:pPr>
          </w:p>
        </w:tc>
      </w:tr>
      <w:tr w:rsidR="00C75948" w14:paraId="575F228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197CBA9" w14:textId="77777777" w:rsidR="00C75948" w:rsidRDefault="00C7594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76D0EB4" w14:textId="77777777" w:rsidR="00C75948" w:rsidRDefault="00C75948"/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4DD9CFFA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80C99B0" w14:textId="77777777" w:rsidR="00C75948" w:rsidRDefault="00C75948">
            <w:pPr>
              <w:spacing w:after="0"/>
              <w:ind w:left="135"/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5670D60B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1D04D6C" w14:textId="77777777" w:rsidR="00C75948" w:rsidRDefault="00C75948">
            <w:pPr>
              <w:spacing w:after="0"/>
              <w:ind w:left="135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6F36F183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9DC2128" w14:textId="77777777" w:rsidR="00C75948" w:rsidRDefault="00C7594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CF0CB07" w14:textId="77777777" w:rsidR="00C75948" w:rsidRDefault="00C7594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CA9C108" w14:textId="77777777" w:rsidR="00C75948" w:rsidRDefault="00C75948"/>
        </w:tc>
      </w:tr>
      <w:tr w:rsidR="00C75948" w:rsidRPr="001D2D26" w14:paraId="761443DB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77BD6279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777A156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вокруг нас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037530F2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41E35914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49DD31B3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45C88D46" w14:textId="77777777" w:rsidR="00C75948" w:rsidRDefault="00C7594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9E089D3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ccb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</w:hyperlink>
          </w:p>
        </w:tc>
      </w:tr>
      <w:tr w:rsidR="00C75948" w:rsidRPr="001D2D26" w14:paraId="72E5EB49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027C3175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1820395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Технологический процесс. Практическая работа «Анализ технологических операций»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23D0602C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0C0637E7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659B4A12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11757460" w14:textId="77777777" w:rsidR="00C75948" w:rsidRDefault="00C7594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1FE4690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/9832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C75948" w:rsidRPr="001D2D26" w14:paraId="669DB704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79803BB6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77FC069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Проекты и проектирование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0B054966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64DD8BF2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224E9E1B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3D142775" w14:textId="77777777" w:rsidR="00C75948" w:rsidRDefault="00C7594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93A8F71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ccf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75948" w:rsidRPr="001D2D26" w14:paraId="2FA1A11C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4B8313E8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E9F83FE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Мини-проект «Разработка паспорта учебного проекта»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4897A9E0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7D5CC0ED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6A623A08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55594183" w14:textId="77777777" w:rsidR="00C75948" w:rsidRDefault="00C7594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C331B0D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C75948" w:rsidRPr="001D2D26" w14:paraId="5125D73A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66AE6B6A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C5B9CD8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Основы графической грамоты. Практическая работа «Чтение графических изображений»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719CF46A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2D598091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5DA61078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46D2A49C" w14:textId="77777777" w:rsidR="00C75948" w:rsidRDefault="00C7594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A01C66C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C75948" w:rsidRPr="001D2D26" w14:paraId="3FC4AF4C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33BEBC8A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753C643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развёртки футляра»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23E9C0CC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59961E63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6F18925B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1CB39776" w14:textId="77777777" w:rsidR="00C75948" w:rsidRDefault="00C7594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0C63AA6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C75948" w:rsidRPr="001D2D26" w14:paraId="537C316B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7785CAE7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2C5E704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Графические изображения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5D3C8242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755DF6D7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30D38048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3CED0C78" w14:textId="77777777" w:rsidR="00C75948" w:rsidRDefault="00C7594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D0427EA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</w:t>
              </w:r>
            </w:hyperlink>
          </w:p>
        </w:tc>
      </w:tr>
      <w:tr w:rsidR="00C75948" w:rsidRPr="001D2D26" w14:paraId="518E9C6C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5E80C7FC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D8500E4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эскиза изделия»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427FE559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3F8E5BDA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53668FD6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20A8F630" w14:textId="77777777" w:rsidR="00C75948" w:rsidRDefault="00C7594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CF94311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eecd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C75948" w:rsidRPr="001D2D26" w14:paraId="7B756140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6713AC61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8C8FA93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элементы графических изображений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5141C479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631B4586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28471147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496EA456" w14:textId="77777777" w:rsidR="00C75948" w:rsidRDefault="00C7594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4A36563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C75948" w:rsidRPr="001D2D26" w14:paraId="4BA2290B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6120CFBB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2CE1FF6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«Выполнение </w:t>
            </w: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чертёжного шрифта»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78ACF0D6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1DA04518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28876D3B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6E763D28" w14:textId="77777777" w:rsidR="00C75948" w:rsidRDefault="00C7594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91527BC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C75948" w:rsidRPr="001D2D26" w14:paraId="637B4145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270D6B5B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8DC4C2A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построения чертежей. Практическая работа «Выполнение чертежа плоской детали (изделия)»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4662B363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5388A56B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3C3EEC83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550433FB" w14:textId="77777777" w:rsidR="00C75948" w:rsidRDefault="00C7594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D4B0E96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acdc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C75948" w:rsidRPr="001D2D26" w14:paraId="3C14528B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0A83D76D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EEC1E86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черчением, их востребованность на рынке труда (чертёжник, картограф и другие)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435C0825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3CB14AE2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789298F7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2B0325E8" w14:textId="77777777" w:rsidR="00C75948" w:rsidRDefault="00C7594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2D1F798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C75948" w:rsidRPr="001D2D26" w14:paraId="3172D759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72AF6D8B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F0A5F89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Технология, ее основные составляющие. Бумага и её свойства. Практическая работа «Изучение свойств бумаги»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5BFFF64A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059867D4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42D3D58E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53B48280" w14:textId="77777777" w:rsidR="00C75948" w:rsidRDefault="00C7594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EFF4124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eef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C75948" w:rsidRPr="001D2D26" w14:paraId="0C65998E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1DBC3FEF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9ED7C0E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Производство бумаги, история и современные технологии. Практическая работа «Составление технологической карты выполнения изделия из бумаги»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06BD02D3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1C22150C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628E3045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03DEA8C7" w14:textId="77777777" w:rsidR="00C75948" w:rsidRDefault="00C7594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FFD8861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C75948" w:rsidRPr="001D2D26" w14:paraId="3B7F03A3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30C0856C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4CB59D9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Виды и свойства конструкционных материалов. Древесина. Практическая работа «Изучение свойств древесины»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6842BCF6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63580F1E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4448E55D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3B93F71A" w14:textId="77777777" w:rsidR="00C75948" w:rsidRDefault="00C7594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67B83E0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/8902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</w:hyperlink>
          </w:p>
        </w:tc>
      </w:tr>
      <w:tr w:rsidR="00C75948" w:rsidRPr="001D2D26" w14:paraId="3FCD9F2C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12BB6733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A72C0FB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древесины»: обоснование проекта, анализ ресурсов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5F623286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55393A9C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0F8A5D26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4A24328D" w14:textId="77777777" w:rsidR="00C75948" w:rsidRDefault="00C7594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9B42A74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C75948" w:rsidRPr="001D2D26" w14:paraId="5135CFDD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4E603E90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D4D0383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древесины ручным инструментом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6E8C9353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21FCD615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7BADB213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519589EC" w14:textId="77777777" w:rsidR="00C75948" w:rsidRDefault="00C7594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0D908DC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bcf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75948" w:rsidRPr="001D2D26" w14:paraId="30884845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18743983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DCF2377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«Изделие из древесины»: выполнение </w:t>
            </w: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технологических операций ручными инструментами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4E907401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16BF3A29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4126EAAC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0D058FAB" w14:textId="77777777" w:rsidR="00C75948" w:rsidRDefault="00C7594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9655C07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C75948" w:rsidRPr="001D2D26" w14:paraId="332A9B2A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77493CBB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FABBE94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древесины с использованием электрифицированного инструмента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0ABB1C4B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47392BA2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774BBD24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2FA3FF5F" w14:textId="77777777" w:rsidR="00C75948" w:rsidRDefault="00C7594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188AB90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554</w:t>
              </w:r>
            </w:hyperlink>
          </w:p>
        </w:tc>
      </w:tr>
      <w:tr w:rsidR="00C75948" w:rsidRPr="001D2D26" w14:paraId="1A514E26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048F6AA9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CFB850D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древесины»: выполнение технологических операций с использованием электрифицированного инструмента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282C0B48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3CB98E8A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359E259E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0F15DDF1" w14:textId="77777777" w:rsidR="00C75948" w:rsidRDefault="00C7594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4F01B39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/14534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C75948" w:rsidRPr="001D2D26" w14:paraId="2718F9B4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3C2FC59F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FBD38FC" w14:textId="77777777" w:rsidR="00C75948" w:rsidRDefault="00000000">
            <w:pPr>
              <w:spacing w:after="0"/>
              <w:ind w:left="135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отделки изделий из древесины. </w:t>
            </w:r>
            <w:r>
              <w:rPr>
                <w:rFonts w:ascii="Times New Roman" w:hAnsi="Times New Roman"/>
                <w:color w:val="000000"/>
                <w:sz w:val="24"/>
              </w:rPr>
              <w:t>Декорирование древесины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693FD550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50E75FFD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575A4566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3D2547C0" w14:textId="77777777" w:rsidR="00C75948" w:rsidRDefault="00C7594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A3E6797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75948" w:rsidRPr="001D2D26" w14:paraId="58471564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04302CCF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733C070" w14:textId="77777777" w:rsidR="00C75948" w:rsidRDefault="00000000">
            <w:pPr>
              <w:spacing w:after="0"/>
              <w:ind w:left="135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«Изделие из древесины». </w:t>
            </w:r>
            <w:r>
              <w:rPr>
                <w:rFonts w:ascii="Times New Roman" w:hAnsi="Times New Roman"/>
                <w:color w:val="000000"/>
                <w:sz w:val="24"/>
              </w:rPr>
              <w:t>Отделка изделия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276A6E38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3913128A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2BBB1AD1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44007FDE" w14:textId="77777777" w:rsidR="00C75948" w:rsidRDefault="00C7594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2364D79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bff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C75948" w:rsidRPr="001D2D26" w14:paraId="0C95F330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3A0C6F86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A1F4B7D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изделий из древесины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6D9FABC9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218E32C3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673E1650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53EAF319" w14:textId="77777777" w:rsidR="00C75948" w:rsidRDefault="00C7594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77CDF78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56214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C75948" w:rsidRPr="001D2D26" w14:paraId="00D585E0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6F9F1DD3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64819FE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«Изделие из древесины» к защите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571A064E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1C70C0CB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2CA0F926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3682F2A2" w14:textId="77777777" w:rsidR="00C75948" w:rsidRDefault="00C7594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8A303CC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4640</w:t>
              </w:r>
            </w:hyperlink>
          </w:p>
        </w:tc>
      </w:tr>
      <w:tr w:rsidR="00C75948" w:rsidRPr="001D2D26" w14:paraId="37AB5398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1A7D90E8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E2CE667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производством и обработкой древесины: столяр, плотник, резчик по дереву и другие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7B8FE5C1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5A6E07A9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4A28C39F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18E593D0" w14:textId="77777777" w:rsidR="00C75948" w:rsidRDefault="00C7594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A645F5D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8100</w:t>
              </w:r>
            </w:hyperlink>
          </w:p>
        </w:tc>
      </w:tr>
      <w:tr w:rsidR="00C75948" w:rsidRPr="001D2D26" w14:paraId="56CC703F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42B2BBC5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DDA4E54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Защита и оценка качества проекта «Изделие из древесины»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1AFBDD96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4B707AA4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351DB36E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4F79523C" w14:textId="77777777" w:rsidR="00C75948" w:rsidRDefault="00C7594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C54A860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75948" w:rsidRPr="001D2D26" w14:paraId="46BD71DE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7BFB0703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848EE08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рационального питания. Пищевая ценость овощей.Технологии обработки </w:t>
            </w: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овощей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50E09121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522C923A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12F2A2D9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015E2844" w14:textId="77777777" w:rsidR="00C75948" w:rsidRDefault="00C7594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43B6C7B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ebac</w:t>
              </w:r>
            </w:hyperlink>
          </w:p>
        </w:tc>
      </w:tr>
      <w:tr w:rsidR="00C75948" w:rsidRPr="001D2D26" w14:paraId="6CB738CF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6CC6260E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8AEC580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«Питание и здоровье человека». Практическая работа «Разработка технологической карты проектного блюда из овощей»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33DB6DE2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04133B4A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70D64498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67127CB1" w14:textId="77777777" w:rsidR="00C75948" w:rsidRDefault="00C7594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B468DB5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</w:hyperlink>
          </w:p>
        </w:tc>
      </w:tr>
      <w:tr w:rsidR="00C75948" w:rsidRPr="001D2D26" w14:paraId="434967AC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4C0B5828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A41D337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Пищевая ценность круп. Технологии обработки круп. Практическая работа «Разработка технологической карты приготовления проектного блюда из крупы»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7A50D944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0AAC0250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03E16D3D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7A287D25" w14:textId="77777777" w:rsidR="00C75948" w:rsidRDefault="00C7594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E55F949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cea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C75948" w:rsidRPr="001D2D26" w14:paraId="35D7D984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721AF897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FBFA129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Пищевая ценность и технологии обработки яиц. Лабораторно-практическая работа «Определение доброкачественности яиц»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45964F60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326FF988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0CC4A037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6E430E3B" w14:textId="77777777" w:rsidR="00C75948" w:rsidRDefault="00C7594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D85ECBD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C75948" w:rsidRPr="001D2D26" w14:paraId="42EC755C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34C0620A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37DDF3E" w14:textId="77777777" w:rsidR="00C75948" w:rsidRDefault="00000000">
            <w:pPr>
              <w:spacing w:after="0"/>
              <w:ind w:left="135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Кулинария. Кухня, санитарно-гигиенические требования к помещению кухни.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«Чертёж кухни в масштабе 1 : 20»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1EEA1D8D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167C5D67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3C17EE38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7D1A9DDA" w14:textId="77777777" w:rsidR="00C75948" w:rsidRDefault="00C7594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126A74A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ffd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5948" w:rsidRPr="001D2D26" w14:paraId="08290AEB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045F1C19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FC5A992" w14:textId="77777777" w:rsidR="00C75948" w:rsidRDefault="00000000">
            <w:pPr>
              <w:spacing w:after="0"/>
              <w:ind w:left="135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Сервировка стола, правила этикета. Групповой проект по теме «Питание и здоровье человека». </w:t>
            </w:r>
            <w:r>
              <w:rPr>
                <w:rFonts w:ascii="Times New Roman" w:hAnsi="Times New Roman"/>
                <w:color w:val="000000"/>
                <w:sz w:val="24"/>
              </w:rPr>
              <w:t>Подготовка проекта к защите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6D07329C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482D6C14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11981A34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1331F5B0" w14:textId="77777777" w:rsidR="00C75948" w:rsidRDefault="00C7594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EAB2EA2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0661</w:t>
              </w:r>
            </w:hyperlink>
          </w:p>
        </w:tc>
      </w:tr>
      <w:tr w:rsidR="00C75948" w:rsidRPr="001D2D26" w14:paraId="6C55CAD3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29949BD6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52B18A4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производством и обработкой пищевых продуктов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215D1263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0A972C65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648EDCA8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57B3FB30" w14:textId="77777777" w:rsidR="00C75948" w:rsidRDefault="00C7594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EB83854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55701</w:t>
              </w:r>
            </w:hyperlink>
          </w:p>
        </w:tc>
      </w:tr>
      <w:tr w:rsidR="00C75948" w:rsidRPr="001D2D26" w14:paraId="3CBBED4A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3252F877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412B1CA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группового проекта </w:t>
            </w: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«Питание и здоровье человека»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4C3B73F0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1FDBAB10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493E355E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72922598" w14:textId="77777777" w:rsidR="00C75948" w:rsidRDefault="00C7594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BB93F3D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C75948" w:rsidRPr="001D2D26" w14:paraId="459E2931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108AF98A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E93EBD0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Текстильные материалы, получение свойства. Практическая работа «Определение направления нитей основы и утка, лицевой и изнаночной сторон»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4BCA6BBE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2F94486B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66AAF607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47AD5D7C" w14:textId="77777777" w:rsidR="00C75948" w:rsidRDefault="00C7594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0E829F3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C75948" w:rsidRPr="001D2D26" w14:paraId="359FAD76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5F9F1570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5066551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Общие свойства текстильных материалов. Практическая работа «Изучение свойств тканей»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1169C964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225FC9A3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4FC7308E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279E9639" w14:textId="77777777" w:rsidR="00C75948" w:rsidRDefault="00C7594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9F5CBFF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71512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75948" w:rsidRPr="001D2D26" w14:paraId="314887E2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49CE47B5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9A1BB4E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Швейная машина, ее устройство. Виды машинных швов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1C9B5CEE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0F48D5C7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783DF96C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7C96A508" w14:textId="77777777" w:rsidR="00C75948" w:rsidRDefault="00C7594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A462D66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C75948" w:rsidRPr="001D2D26" w14:paraId="1CD68719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4691BD2C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013132E" w14:textId="77777777" w:rsidR="00C75948" w:rsidRDefault="00000000">
            <w:pPr>
              <w:spacing w:after="0"/>
              <w:ind w:left="135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«Заправка верхней и нижней нитей машины.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прямых строчек»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56D3AF84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120132B3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5302A50A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27824A53" w14:textId="77777777" w:rsidR="00C75948" w:rsidRDefault="00C7594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C6A15E3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C75948" w:rsidRPr="001D2D26" w14:paraId="6E9C425B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6D09978E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4081BBF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изготовление швейных изделий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661D3D49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0AC4FDA1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4242B060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13753722" w14:textId="77777777" w:rsidR="00C75948" w:rsidRDefault="00C7594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2D0C82E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C75948" w:rsidRPr="001D2D26" w14:paraId="7B28ADCF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7BAA9F5B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BB06177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текстильных материалов»: обоснование проекта, анализ ресурсов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1897F25E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1839B55A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78EEEFD2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017338FD" w14:textId="77777777" w:rsidR="00C75948" w:rsidRDefault="00C7594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C5DF264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C75948" w:rsidRPr="001D2D26" w14:paraId="4A62D4B1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62A0CE71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E1CA2C9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Чертеж выкроек швейного изделия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3B9DDBC7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32052435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0A4AC09A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70CB8206" w14:textId="77777777" w:rsidR="00C75948" w:rsidRDefault="00C7594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A481538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51568</w:t>
              </w:r>
            </w:hyperlink>
          </w:p>
        </w:tc>
      </w:tr>
      <w:tr w:rsidR="00C75948" w:rsidRPr="001D2D26" w14:paraId="18121D4A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4C8671DA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CCA9315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 по технологической карте: подготовка выкроек, раскрой изделия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62797321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6842A568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5FD0809D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5CE2EE36" w14:textId="77777777" w:rsidR="00C75948" w:rsidRDefault="00C7594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8D96C08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C75948" w:rsidRPr="001D2D26" w14:paraId="1469BD76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09FA6412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5DDC541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Ручные и машинные швы. Швейные </w:t>
            </w: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машинные работы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07E529BB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7D7E999C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7CD7FC17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04EEF977" w14:textId="77777777" w:rsidR="00C75948" w:rsidRDefault="00C7594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EE50E7D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C75948" w:rsidRPr="001D2D26" w14:paraId="566B988C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3796087F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1D0C58F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 по технологической карте: выполнение технологических операций по пошиву изделия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1137B520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212C4C9E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3B840185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523B2707" w14:textId="77777777" w:rsidR="00C75948" w:rsidRDefault="00C7594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2551DF8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75948" w:rsidRPr="001D2D26" w14:paraId="25349B4A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78C80A73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D45C495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изготовления проектного швейного изделия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689343B2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7498ED03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29C974C4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3091539A" w14:textId="77777777" w:rsidR="00C75948" w:rsidRDefault="00C7594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24110F6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532</w:t>
              </w:r>
            </w:hyperlink>
          </w:p>
        </w:tc>
      </w:tr>
      <w:tr w:rsidR="00C75948" w:rsidRPr="001D2D26" w14:paraId="5C421939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6E362B44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F26B130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«Изделие из текстильных материалов» к защите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7A683E0C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0C215ABB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76A281E3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535DC605" w14:textId="77777777" w:rsidR="00C75948" w:rsidRDefault="00C7594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F827EAA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75948" w:rsidRPr="001D2D26" w14:paraId="287EB7E3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6ECE74E6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167898E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со швейным производством: конструктор, технолог и другие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7C14B292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41138EC4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2658C0A8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35E3C380" w14:textId="77777777" w:rsidR="00C75948" w:rsidRDefault="00C7594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DCFD080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ead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75948" w:rsidRPr="001D2D26" w14:paraId="4636E406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20613CD5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D678827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текстильных материалов»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17DF12AB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63DBDD12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04BCE92A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5E4999C4" w14:textId="77777777" w:rsidR="00C75948" w:rsidRDefault="00C7594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89CE62B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daddff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C75948" w:rsidRPr="001D2D26" w14:paraId="2D35A921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42D6A34E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F43BB1B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Робототехника, сферы применения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246DD77F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24F0F110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4A5CC90E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6499FA8C" w14:textId="77777777" w:rsidR="00C75948" w:rsidRDefault="00C7594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22DAC3F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C75948" w:rsidRPr="001D2D26" w14:paraId="2425CF96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7EA63253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8E59B1B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«Мой робот-помощник»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2B7C2584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54B7F019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2F82E34C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4B56A9E2" w14:textId="77777777" w:rsidR="00C75948" w:rsidRDefault="00C7594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6C023AF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1994</w:t>
              </w:r>
            </w:hyperlink>
          </w:p>
        </w:tc>
      </w:tr>
      <w:tr w:rsidR="00C75948" w:rsidRPr="001D2D26" w14:paraId="591D4882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59996D41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E01468E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робототехнической модели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41FC9DA9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133941C7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169D198E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23EA2126" w14:textId="77777777" w:rsidR="00C75948" w:rsidRDefault="00C7594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80669FF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/72545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75948" w:rsidRPr="001D2D26" w14:paraId="2B6AA701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53737A24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021ABE5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«Сортировка деталей конструктора»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76CC2A7C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1186BD07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790E7142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3A1BE843" w14:textId="77777777" w:rsidR="00C75948" w:rsidRDefault="00C7594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BAA32C5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75948" w:rsidRPr="001D2D26" w14:paraId="147980FA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3595995F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7299A58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Механическая передача, её виды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2212EABA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4AC3A35B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4E5EC654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24EB706A" w14:textId="77777777" w:rsidR="00C75948" w:rsidRDefault="00C7594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7445B8F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dfbd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C75948" w:rsidRPr="001D2D26" w14:paraId="6A84CD3F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1455AC66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5C373A9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«Сборка модели с ременной или зубчатой </w:t>
            </w: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передачей»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2638F37C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71E1B4C2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7AE07913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1091BED3" w14:textId="77777777" w:rsidR="00C75948" w:rsidRDefault="00C7594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2524DF0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2256</w:t>
              </w:r>
            </w:hyperlink>
          </w:p>
        </w:tc>
      </w:tr>
      <w:tr w:rsidR="00C75948" w:rsidRPr="001D2D26" w14:paraId="230D5423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03C2DAA8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54B20AB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устройства: электродвигатель и контроллер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0E311E76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0D6A3C48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3F975E76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2D0FB993" w14:textId="77777777" w:rsidR="00C75948" w:rsidRDefault="00C7594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F4EF4AC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C75948" w:rsidRPr="001D2D26" w14:paraId="0D752C0B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51617A89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3A6BFF9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«Подключение мотора к контроллеру, управление вращением»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4F1F8401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0717FE52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3E844F1B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74DB84F0" w14:textId="77777777" w:rsidR="00C75948" w:rsidRDefault="00C7594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487EBFE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75948" w:rsidRPr="001D2D26" w14:paraId="5BC6EE1B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63276162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8CFE010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Алгоритмы. Роботы как исполнители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59D3C27E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2BD93F34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485A8927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544C8026" w14:textId="77777777" w:rsidR="00C75948" w:rsidRDefault="00C7594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5DD09A0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fbcf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C75948" w:rsidRPr="001D2D26" w14:paraId="1CF2D5E3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79A95760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089E858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модели робота, программирование мотора»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75A37C84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1BECBA3C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63B14106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221869FC" w14:textId="77777777" w:rsidR="00C75948" w:rsidRDefault="00C7594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DA6A41E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75948" w:rsidRPr="001D2D26" w14:paraId="449856F3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2B0427C7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976CD9D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Датчики, функции, принцип работы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3DBAF573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48670874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33BC3584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565DC798" w14:textId="77777777" w:rsidR="00C75948" w:rsidRDefault="00C7594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6BEE65C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bafb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6609</w:t>
              </w:r>
            </w:hyperlink>
          </w:p>
        </w:tc>
      </w:tr>
      <w:tr w:rsidR="00C75948" w:rsidRPr="001D2D26" w14:paraId="056B35C3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234C87F6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A08C07C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модели робота, программирование датчика нажатия»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4CCD1FE6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744DA600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61E639F8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584AD58E" w14:textId="77777777" w:rsidR="00C75948" w:rsidRDefault="00C7594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9EF8918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C75948" w:rsidRPr="001D2D26" w14:paraId="6EC1151D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7CFA3DB9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71ED1C7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кодов программ для двух датчиков нажатия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6462849A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3285E276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554D8C87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1B14F1B5" w14:textId="77777777" w:rsidR="00C75948" w:rsidRDefault="00C7594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D897E5B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</w:hyperlink>
          </w:p>
        </w:tc>
      </w:tr>
      <w:tr w:rsidR="00C75948" w:rsidRPr="001D2D26" w14:paraId="0FFE977A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0053F240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F812657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модели робота с двумя датчиками нажатия»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08A8AE14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4A2AE84B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6B1E5378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057514B7" w14:textId="77777777" w:rsidR="00C75948" w:rsidRDefault="00C7594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7A8562B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C75948" w:rsidRPr="001D2D26" w14:paraId="25654783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3505CD82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AA9B1D1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творческий (учебный) проект по робототехнике (разработка модели с ременной или зубчатой передачей, датчиком нажатия): обоснование проекта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1B17849B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7046F470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6D1C6D7D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76A1378A" w14:textId="77777777" w:rsidR="00C75948" w:rsidRDefault="00C7594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1DC8EF6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C75948" w:rsidRPr="001D2D26" w14:paraId="72BDD21E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397545C1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301DCCB" w14:textId="77777777" w:rsidR="00C75948" w:rsidRDefault="00000000">
            <w:pPr>
              <w:spacing w:after="0"/>
              <w:ind w:left="135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этапов группового проекта по робототехнике.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Сборка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модели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59805639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2B78B9ED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51817E2E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6FD296AE" w14:textId="77777777" w:rsidR="00C75948" w:rsidRDefault="00C7594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CEB8798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cfd</w:t>
              </w:r>
            </w:hyperlink>
          </w:p>
        </w:tc>
      </w:tr>
      <w:tr w:rsidR="00C75948" w:rsidRPr="001D2D26" w14:paraId="303B2A82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7732CB7F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2B5B80D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Программирование модели робота. Оценка качества модели робота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4062C0BC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2788C96F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45A478B2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51B7288B" w14:textId="77777777" w:rsidR="00C75948" w:rsidRDefault="00C7594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A9B3B34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bfbde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75948" w:rsidRPr="001D2D26" w14:paraId="563B847E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68DA975D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4EDB855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 модели робота. Подготовка проекта к защите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4EC55DC9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04ABB7BF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4AB4D80D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16D1575F" w14:textId="77777777" w:rsidR="00C75948" w:rsidRDefault="00C7594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8119985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6154</w:t>
              </w:r>
            </w:hyperlink>
          </w:p>
        </w:tc>
      </w:tr>
      <w:tr w:rsidR="00C75948" w:rsidRPr="001D2D26" w14:paraId="5FABC855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4456B54F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D7661E1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по робототехнике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5195C7D5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7A202113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3DA1C8EB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02A5B252" w14:textId="77777777" w:rsidR="00C75948" w:rsidRDefault="00C7594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9B6AA30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bafb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</w:hyperlink>
          </w:p>
        </w:tc>
      </w:tr>
      <w:tr w:rsidR="00C75948" w:rsidRPr="001D2D26" w14:paraId="40D8A6A1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5C314E00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A8A5021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в робототехнике: инженер по робототехнике, проектировщик робототехники и другие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57310509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0E9B1E90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6FF02A30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6B8F7643" w14:textId="77777777" w:rsidR="00C75948" w:rsidRDefault="00C75948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9B8C7DF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09367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</w:hyperlink>
          </w:p>
        </w:tc>
      </w:tr>
      <w:tr w:rsidR="00C75948" w14:paraId="5B26A67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27D48A0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14:paraId="2B580FAC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6C5E0263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6D8E860D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FB984C1" w14:textId="77777777" w:rsidR="00C75948" w:rsidRDefault="00C75948"/>
        </w:tc>
      </w:tr>
    </w:tbl>
    <w:p w14:paraId="74CD38EF" w14:textId="77777777" w:rsidR="00C75948" w:rsidRDefault="00C75948">
      <w:pPr>
        <w:sectPr w:rsidR="00C7594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00E25E2" w14:textId="77777777" w:rsidR="00C75948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1"/>
        <w:gridCol w:w="3969"/>
        <w:gridCol w:w="1189"/>
        <w:gridCol w:w="1841"/>
        <w:gridCol w:w="1910"/>
        <w:gridCol w:w="1347"/>
        <w:gridCol w:w="2873"/>
      </w:tblGrid>
      <w:tr w:rsidR="00C75948" w14:paraId="74E152E1" w14:textId="77777777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9D008B9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CEB6ED5" w14:textId="77777777" w:rsidR="00C75948" w:rsidRDefault="00C75948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F07CFBF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19B9C1A8" w14:textId="77777777" w:rsidR="00C75948" w:rsidRDefault="00C7594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64719D5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0B6C503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2EB0EC9E" w14:textId="77777777" w:rsidR="00C75948" w:rsidRDefault="00C75948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4722BDC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3B09752F" w14:textId="77777777" w:rsidR="00C75948" w:rsidRDefault="00C75948">
            <w:pPr>
              <w:spacing w:after="0"/>
              <w:ind w:left="135"/>
            </w:pPr>
          </w:p>
        </w:tc>
      </w:tr>
      <w:tr w:rsidR="00C75948" w14:paraId="0E2C2BB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3357488" w14:textId="77777777" w:rsidR="00C75948" w:rsidRDefault="00C7594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4C4435F" w14:textId="77777777" w:rsidR="00C75948" w:rsidRDefault="00C75948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85975AB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B041004" w14:textId="77777777" w:rsidR="00C75948" w:rsidRDefault="00C75948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5E73CB2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310714C" w14:textId="77777777" w:rsidR="00C75948" w:rsidRDefault="00C75948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8D75B88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8DF51F7" w14:textId="77777777" w:rsidR="00C75948" w:rsidRDefault="00C7594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A58373E" w14:textId="77777777" w:rsidR="00C75948" w:rsidRDefault="00C7594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54BF614" w14:textId="77777777" w:rsidR="00C75948" w:rsidRDefault="00C75948"/>
        </w:tc>
      </w:tr>
      <w:tr w:rsidR="00C75948" w:rsidRPr="001D2D26" w14:paraId="1C92C32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F95EC23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590E0B1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Инженерные профессии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208C84E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5F948A8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7651339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B9F4269" w14:textId="77777777" w:rsidR="00C75948" w:rsidRDefault="00C7594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7C35B4E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5948" w:rsidRPr="001D2D26" w14:paraId="61666D6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554DCAC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3A28CD9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эскиза модели технического устройства»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E023CEB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6E7E646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97A02A3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8C4270C" w14:textId="77777777" w:rsidR="00C75948" w:rsidRDefault="00C7594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81AA630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C75948" w:rsidRPr="001D2D26" w14:paraId="470F096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18107AD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E105535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Машины и механизмы. Кинематические схемы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3A1B889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E3110EC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B630D90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20C59BB" w14:textId="77777777" w:rsidR="00C75948" w:rsidRDefault="00C7594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EDB1DB2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ecc</w:t>
              </w:r>
            </w:hyperlink>
          </w:p>
        </w:tc>
      </w:tr>
      <w:tr w:rsidR="00C75948" w:rsidRPr="001D2D26" w14:paraId="27AD7E4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6E9C403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1117503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«Чтение кинематических схем машин и механизмов»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5C2F0B2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298B933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805BFE2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F9EF939" w14:textId="77777777" w:rsidR="00C75948" w:rsidRDefault="00C7594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0CBDB6C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75948" w:rsidRPr="001D2D26" w14:paraId="3A74DEF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5D30F10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CF5BBE8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Чертеж. Геометрическое черчение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A368269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835A26D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CA516D9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46A6837" w14:textId="77777777" w:rsidR="00C75948" w:rsidRDefault="00C7594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12CB050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aff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645</w:t>
              </w:r>
            </w:hyperlink>
          </w:p>
        </w:tc>
      </w:tr>
      <w:tr w:rsidR="00C75948" w:rsidRPr="001D2D26" w14:paraId="6519E8C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09A1414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2010A26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простейших геометрических построений с помощью чертежных инструментов и приспособлений»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CEF2734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DBFAFBD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DC5A1D3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1DE1664" w14:textId="77777777" w:rsidR="00C75948" w:rsidRDefault="00C7594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00D9BAC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C75948" w:rsidRPr="001D2D26" w14:paraId="625D969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E051714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45337DB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компьютерную графику. Мир изображений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7927B03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986139C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7AB0245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682C632" w14:textId="77777777" w:rsidR="00C75948" w:rsidRDefault="00C7594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1FA1753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025447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75948" w:rsidRPr="001D2D26" w14:paraId="26C77EF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B678EC7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EDD334D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блок-схемы с помощью графических объектов»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705BDA1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248AD39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92A0E1F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D6C6765" w14:textId="77777777" w:rsidR="00C75948" w:rsidRDefault="00C7594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2C76702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bdb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582</w:t>
              </w:r>
            </w:hyperlink>
          </w:p>
        </w:tc>
      </w:tr>
      <w:tr w:rsidR="00C75948" w:rsidRPr="001D2D26" w14:paraId="44CCEAA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E5F596B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AF64FD6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изображений в </w:t>
            </w: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графическом редакторе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661A926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BA2D991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1816371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BD0E91B" w14:textId="77777777" w:rsidR="00C75948" w:rsidRDefault="00C7594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88B5872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/5695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058</w:t>
              </w:r>
            </w:hyperlink>
          </w:p>
        </w:tc>
      </w:tr>
      <w:tr w:rsidR="00C75948" w:rsidRPr="001D2D26" w14:paraId="22FA310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451D478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250B8FD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фигур в графическом редакторе»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DD5A0FE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78E1D5F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2098AF8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325348A" w14:textId="77777777" w:rsidR="00C75948" w:rsidRDefault="00C7594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55D9A6D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75948" w:rsidRPr="001D2D26" w14:paraId="50D7348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3377C88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2B166F1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Печатная продукция как результат компьютерной графики. Практическая работа «Создание печатной продукции в графическом редакторе»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AC6F701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DFEB7D5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FDF3162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0764F9F" w14:textId="77777777" w:rsidR="00C75948" w:rsidRDefault="00C7594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5D96A7F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dad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75948" w:rsidRPr="001D2D26" w14:paraId="4C115EA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B07B15A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12BC960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компьютерной графикой: инженер-конструктор, архитектор, инженер-строитель и другие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7D92F22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1F1FB39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B3FABAC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4A9C9E3" w14:textId="77777777" w:rsidR="00C75948" w:rsidRDefault="00C7594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0B2F296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5948" w:rsidRPr="001D2D26" w14:paraId="4C6E92D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167FCD0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D5A857E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Металлы и сплавы. Свойства металлов и сплавов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4BFE2A7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066FD21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A09BA5F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23FB11D" w14:textId="77777777" w:rsidR="00C75948" w:rsidRDefault="00C7594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07AA73D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75948" w:rsidRPr="001D2D26" w14:paraId="7743759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9035CF4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111CE3D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«Свойства металлов и сплавов»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321CC95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2B2427B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BAD0DB4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8F35B88" w14:textId="77777777" w:rsidR="00C75948" w:rsidRDefault="00C7594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B0B3028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C75948" w:rsidRPr="001D2D26" w14:paraId="3253340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2029C3C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930922B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тонколистового металла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7647CE0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5175D84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C6B5702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CF5E190" w14:textId="77777777" w:rsidR="00C75948" w:rsidRDefault="00C7594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FDB1221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</w:hyperlink>
          </w:p>
        </w:tc>
      </w:tr>
      <w:tr w:rsidR="00C75948" w:rsidRPr="001D2D26" w14:paraId="7BE9C80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D001204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6BFE7A3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металла»: обоснование проекта, анализ ресурсов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B263D4B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50A415D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57A3B77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D482449" w14:textId="77777777" w:rsidR="00C75948" w:rsidRDefault="00C7594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3A4FF7A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C75948" w:rsidRPr="001D2D26" w14:paraId="47BA063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2AAC2A7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BFA56E8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Технологические операции: резание, гибка тонколистового металла и проволоки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DE5051B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601BC57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BA34625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1C6F2E6" w14:textId="77777777" w:rsidR="00C75948" w:rsidRDefault="00C7594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8614C53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dfe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609</w:t>
              </w:r>
            </w:hyperlink>
          </w:p>
        </w:tc>
      </w:tr>
      <w:tr w:rsidR="00C75948" w:rsidRPr="001D2D26" w14:paraId="526A632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68D1B69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E616429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«Изделие из металла» по технологической </w:t>
            </w: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карте: выполнение технологических операций ручными инструментами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94C4AA4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ED855F0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C65A24B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20FE360" w14:textId="77777777" w:rsidR="00C75948" w:rsidRDefault="00C7594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692A254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75948" w:rsidRPr="001D2D26" w14:paraId="50606EB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66ACBEC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A1E0722" w14:textId="77777777" w:rsidR="00C75948" w:rsidRDefault="00000000">
            <w:pPr>
              <w:spacing w:after="0"/>
              <w:ind w:left="135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получения отверстий в заготовках из металла. </w:t>
            </w:r>
            <w:r>
              <w:rPr>
                <w:rFonts w:ascii="Times New Roman" w:hAnsi="Times New Roman"/>
                <w:color w:val="000000"/>
                <w:sz w:val="24"/>
              </w:rPr>
              <w:t>Сверление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D047A7E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FDC1721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9702148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DB9AE42" w14:textId="77777777" w:rsidR="00C75948" w:rsidRDefault="00C7594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75EF16B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C75948" w:rsidRPr="001D2D26" w14:paraId="0321C1E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E850C79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13C4031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металла» по технологической карте: сверление, пробивание отверстий и другие технологические операции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F778785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796CC91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F328296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FC878E7" w14:textId="77777777" w:rsidR="00C75948" w:rsidRDefault="00C7594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8D30989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cbad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</w:hyperlink>
          </w:p>
        </w:tc>
      </w:tr>
      <w:tr w:rsidR="00C75948" w:rsidRPr="001D2D26" w14:paraId="502E23A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117D145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9C41990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сборки изделий из тонколистового металла и проволоки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3157D76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A7ACAAB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3BDE1D0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68C8AF5" w14:textId="77777777" w:rsidR="00C75948" w:rsidRDefault="00C7594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8BB9ACA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75948" w:rsidRPr="001D2D26" w14:paraId="51B1307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51AA9A5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AEAC89A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металла» по технологической карте: изготовление и сборка проектного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C1E957C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C599236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34AE521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B44EFB7" w14:textId="77777777" w:rsidR="00C75948" w:rsidRDefault="00C7594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EAD1951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96476</w:t>
              </w:r>
            </w:hyperlink>
          </w:p>
        </w:tc>
      </w:tr>
      <w:tr w:rsidR="00C75948" w:rsidRPr="001D2D26" w14:paraId="3BD1BB9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59CF869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1F289F1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изделия из металла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0A2CC6D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0893E53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C28CFFE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4C014F3" w14:textId="77777777" w:rsidR="00C75948" w:rsidRDefault="00C7594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7F0614D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75948" w:rsidRPr="001D2D26" w14:paraId="0F3962E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8154F10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4870B27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проектного изделия из металла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BC3B834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E7E5EFD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10EB6F3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C8D541B" w14:textId="77777777" w:rsidR="00C75948" w:rsidRDefault="00C7594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4E062C1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C75948" w:rsidRPr="001D2D26" w14:paraId="7CF0094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7930045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D7E2930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производством и обработкой металлов: фрезеровщик, слесарь, токарь и другие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BFEF345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EC7A04A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B5D2B65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056ACEA" w14:textId="77777777" w:rsidR="00C75948" w:rsidRDefault="00C7594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8346414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C75948" w:rsidRPr="001D2D26" w14:paraId="1D13D70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FA1344D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6602E57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металла»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2DE7435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B1CDC5D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D3E9DB9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635960E" w14:textId="77777777" w:rsidR="00C75948" w:rsidRDefault="00C7594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0CA5460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5948" w:rsidRPr="001D2D26" w14:paraId="3884638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D2D97B1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9211AD8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рационального питания: </w:t>
            </w: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молоко и молочные продукты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60FBD7E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4E54957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B3B5BC9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F3CE4F0" w14:textId="77777777" w:rsidR="00C75948" w:rsidRDefault="00C7594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E27D0DC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C75948" w:rsidRPr="001D2D26" w14:paraId="0E49533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9EC4468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809335C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«Технологии обработки пищевых продуктов»: обоснование проекта, анализ ресурсов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4040146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8B1C4C2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6D5F04A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87007FE" w14:textId="77777777" w:rsidR="00C75948" w:rsidRDefault="00C7594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CEF958E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/3688527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C75948" w:rsidRPr="001D2D26" w14:paraId="216742B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E0A0460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156B4D6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приготовления блюд из молока. Лабораторно-практическая работа «Определение качества молочных продуктов органолептическим способом»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664470B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006278B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727E254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0227A64" w14:textId="77777777" w:rsidR="00C75948" w:rsidRDefault="00C7594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5BE5246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C75948" w:rsidRPr="001D2D26" w14:paraId="237EC6F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1762C23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D87F827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«Технологии обработки пищевых продуктов»: выполнение проекта, разработка технологических карт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447EE45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68CC1E1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0F6B565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399C9AC" w14:textId="77777777" w:rsidR="00C75948" w:rsidRDefault="00C7594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DDA8720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bfab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C75948" w:rsidRPr="001D2D26" w14:paraId="74D8729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1A2F01B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2E20C81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приготовления разных видов теста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506A2C1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A9EA38C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2F51F1B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0B72234" w14:textId="77777777" w:rsidR="00C75948" w:rsidRDefault="00C7594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CA8051A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75948" w:rsidRPr="001D2D26" w14:paraId="7813D17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EB1C568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4EEEEA2" w14:textId="77777777" w:rsidR="00C75948" w:rsidRDefault="00000000">
            <w:pPr>
              <w:spacing w:after="0"/>
              <w:ind w:left="135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проект по теме «Технологии обработки пищевых продуктов».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«Составление технологической карты блюда для проекта»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D45C47A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88F271B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6DC05C9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1D6B4BB" w14:textId="77777777" w:rsidR="00C75948" w:rsidRDefault="00C7594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4E03311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65881</w:t>
              </w:r>
            </w:hyperlink>
          </w:p>
        </w:tc>
      </w:tr>
      <w:tr w:rsidR="00C75948" w:rsidRPr="001D2D26" w14:paraId="15915EA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B56B3B8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8396167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Профессии кондитер, хлебопек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C5A71CE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4CCA6F5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A2DC48B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8D9E38A" w14:textId="77777777" w:rsidR="00C75948" w:rsidRDefault="00C7594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9FACCD9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/7215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C75948" w:rsidRPr="001D2D26" w14:paraId="2D62E0D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4E8DA87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41426CF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421D520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0FA0543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2A8D6F8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24BDD0E" w14:textId="77777777" w:rsidR="00C75948" w:rsidRDefault="00C7594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36C50C1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75948" w:rsidRPr="001D2D26" w14:paraId="182B5B9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557908F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B51A799" w14:textId="77777777" w:rsidR="00C75948" w:rsidRDefault="00000000">
            <w:pPr>
              <w:spacing w:after="0"/>
              <w:ind w:left="135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Одежда. Мода и стиль. Профессии, связанные с производством </w:t>
            </w: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одежды: модельер одежды, закройщик, швея и другие.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«Определение стиля в одежде»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69776C5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BB42368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8BF1D54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6D50379" w14:textId="77777777" w:rsidR="00C75948" w:rsidRDefault="00C7594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4F2F846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C75948" w:rsidRPr="001D2D26" w14:paraId="506BB95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2647DC0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43911CD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Уход за одеждой. Практическая работа «Уход за одеждой»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C6CEA9F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971A710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822C75C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946F741" w14:textId="77777777" w:rsidR="00C75948" w:rsidRDefault="00C7594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288427E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C75948" w:rsidRPr="001D2D26" w14:paraId="4BBE560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FB2D33D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A5EBCAE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текстильные материалы. Сравнение свойств тканей. Практическая работа «Составление характеристик современных текстильных материалов»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F7919CE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3DFCF53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C2174AC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A85DC4E" w14:textId="77777777" w:rsidR="00C75948" w:rsidRDefault="00C7594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C614C71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C75948" w:rsidRPr="001D2D26" w14:paraId="0D52DBD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FF82A1B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E74318A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Выбор ткани для швейного изделия (одежды) с учетом его эксплуатации. Практическая работа «Сопоставление свойств материалов и способа эксплуатации швейного изделия»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A9D4BE7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F75D5C7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6970C9B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BCB83EE" w14:textId="77777777" w:rsidR="00C75948" w:rsidRDefault="00C7594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9911156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C75948" w:rsidRPr="001D2D26" w14:paraId="1C0C260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EC8D1E0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9284123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Машинные швы. Регуляторы швейной машины. Практическая работа «Выполнение образцов двойных швов»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857AF7C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6F404BC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A666E39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69F56F3" w14:textId="77777777" w:rsidR="00C75948" w:rsidRDefault="00C7594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9D784BD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/53851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C75948" w:rsidRPr="001D2D26" w14:paraId="31B350B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91C569B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F332D48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материалов»: обоснование проекта, анализ ресурсов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95D0D1C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1CC98A8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1092253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67693F6" w14:textId="77777777" w:rsidR="00C75948" w:rsidRDefault="00C7594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E16F49F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94971</w:t>
              </w:r>
            </w:hyperlink>
          </w:p>
        </w:tc>
      </w:tr>
      <w:tr w:rsidR="00C75948" w:rsidRPr="001D2D26" w14:paraId="3967147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72BD42B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7775A19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машинные работы. Раскрой проектного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8C8612D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A44CAFE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C2C75B3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0AC1E96" w14:textId="77777777" w:rsidR="00C75948" w:rsidRDefault="00C7594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61E09B4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ebba</w:t>
              </w:r>
            </w:hyperlink>
          </w:p>
        </w:tc>
      </w:tr>
      <w:tr w:rsidR="00C75948" w:rsidRPr="001D2D26" w14:paraId="53B0E7A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289A792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5EE73AA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«Изделие из </w:t>
            </w: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текстильных материалов»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7D8229E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9B4C36A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6B9A64F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B2DCE49" w14:textId="77777777" w:rsidR="00C75948" w:rsidRDefault="00C7594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74F9917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75948" w:rsidRPr="001D2D26" w14:paraId="55E1C77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4B341B7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BECD9BB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машинные работы. Пошив швейного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869A304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79FA040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1D3A23F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F043369" w14:textId="77777777" w:rsidR="00C75948" w:rsidRDefault="00C7594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F352BE6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5948" w:rsidRPr="001D2D26" w14:paraId="6BF5EE3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1AEAAF9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4E204E0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материалов»: выполнение технологических операций по пошиву проектного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DE1C6DC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996DCAF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B9CFB97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06CBDC8" w14:textId="77777777" w:rsidR="00C75948" w:rsidRDefault="00C7594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6B940C0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013009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C75948" w:rsidRPr="001D2D26" w14:paraId="2E1DAE8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4C007C6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5F70A79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Декоративная отделка швейных изделий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159B21A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91269BB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26F266A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D21978A" w14:textId="77777777" w:rsidR="00C75948" w:rsidRDefault="00C7594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CBF333E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ead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C75948" w:rsidRPr="001D2D26" w14:paraId="4CDCB56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3BC9B07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594214D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материалов»: выполнение технологических операций по отделке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ECE64F0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F02F620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FA8E02C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CACDAD1" w14:textId="77777777" w:rsidR="00C75948" w:rsidRDefault="00C7594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E534DCE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C75948" w:rsidRPr="001D2D26" w14:paraId="7856AC5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A28C50E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91C753E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проектного швейного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3CA861D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B880863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CB68F8F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2AE59BC" w14:textId="77777777" w:rsidR="00C75948" w:rsidRDefault="00C7594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5B553A4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C75948" w:rsidRPr="001D2D26" w14:paraId="0EC27D6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01D954A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9F50714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текстильных материалов»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81D8A3E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04D4FA8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0F59F6C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9F1BF57" w14:textId="77777777" w:rsidR="00C75948" w:rsidRDefault="00C7594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A461C90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C75948" w:rsidRPr="001D2D26" w14:paraId="2DB4EC9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650CD80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4E88A7A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Мобильная робототехника. Транспортные роботы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8156881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856CBD9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4D6F30A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5368ABE" w14:textId="77777777" w:rsidR="00C75948" w:rsidRDefault="00C7594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8757922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75948" w:rsidRPr="001D2D26" w14:paraId="790E038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0E50B2A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DEA077A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«Характеристика транспортного робота»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62D9628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DE65745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8AECAA1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4A07726" w14:textId="77777777" w:rsidR="00C75948" w:rsidRDefault="00C7594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B07E5F6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C75948" w:rsidRPr="001D2D26" w14:paraId="28ABEA1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9AB3BB9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91EF9A8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модели роботов с элементами управления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45C6685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7D5B08C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BE28F20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D99952B" w14:textId="77777777" w:rsidR="00C75948" w:rsidRDefault="00C7594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7FC6497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C75948" w:rsidRPr="001D2D26" w14:paraId="08E100A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6416513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5CF847B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«Конструирование робота. Программирование поворотов </w:t>
            </w: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робота»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51A692E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141E559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80866CA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55C3CF5" w14:textId="77777777" w:rsidR="00C75948" w:rsidRDefault="00C7594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E9B5A38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C75948" w:rsidRPr="001D2D26" w14:paraId="6F55F58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AE3704C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257D4B9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Роботы на колёсном ходу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E889121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8346340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CD053EF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F30CED1" w14:textId="77777777" w:rsidR="00C75948" w:rsidRDefault="00C7594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E7AFD59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75948" w:rsidRPr="001D2D26" w14:paraId="597441D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FB83C37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9EAE89D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робота и программирование нескольких светодиодов»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3EAB8AE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EBBEFC3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AE9CBC1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63A82A1" w14:textId="77777777" w:rsidR="00C75948" w:rsidRDefault="00C7594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DB23A53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/285808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C75948" w:rsidRPr="001D2D26" w14:paraId="647FA7B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C0EBE14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C9EF176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Датчики расстояния, назначение и функции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8A220CC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ED0FF49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2DE70CD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A9A6E25" w14:textId="77777777" w:rsidR="00C75948" w:rsidRDefault="00C7594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1805D13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C75948" w:rsidRPr="001D2D26" w14:paraId="2CD5EBD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0524DEF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084889D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работы датчика расстояния»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779D11E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7583CD2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F2224B8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BE79E48" w14:textId="77777777" w:rsidR="00C75948" w:rsidRDefault="00C7594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FAFF850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75948" w:rsidRPr="001D2D26" w14:paraId="42971DF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5C50AE5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33FB5BB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Датчики линии, назначение и функции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E2B85CD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6B8CC29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A7D0DB2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A834678" w14:textId="77777777" w:rsidR="00C75948" w:rsidRDefault="00C7594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9335D81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4177</w:t>
              </w:r>
            </w:hyperlink>
          </w:p>
        </w:tc>
      </w:tr>
      <w:tr w:rsidR="00C75948" w:rsidRPr="001D2D26" w14:paraId="511E902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A666421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51C0B13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работы датчика линии»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FE19D83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D647A9D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2C0B294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58F8D91" w14:textId="77777777" w:rsidR="00C75948" w:rsidRDefault="00C7594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F36B730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169</w:t>
              </w:r>
            </w:hyperlink>
          </w:p>
        </w:tc>
      </w:tr>
      <w:tr w:rsidR="00C75948" w:rsidRPr="001D2D26" w14:paraId="0E6AF81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C8D9265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E35FF2F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Программирование моделей роботов в компьютерно-управляемой среде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88BADC0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1958C5F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136E877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280C970" w14:textId="77777777" w:rsidR="00C75948" w:rsidRDefault="00C7594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1BCADFA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C75948" w:rsidRPr="001D2D26" w14:paraId="4518A2F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8BC8F9E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4DE68E4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модели транспортного робота»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36AD5BC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4965E25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7A68AE8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B2BBB7A" w14:textId="77777777" w:rsidR="00C75948" w:rsidRDefault="00C7594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7C3FEF4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895</w:t>
              </w:r>
            </w:hyperlink>
          </w:p>
        </w:tc>
      </w:tr>
      <w:tr w:rsidR="00C75948" w:rsidRPr="001D2D26" w14:paraId="55EAF62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D31C7A2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9C47821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Сервомотор, назначение, применение в моделях роботов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1416181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44671B3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D849FB8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3F01875" w14:textId="77777777" w:rsidR="00C75948" w:rsidRDefault="00C7594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CE70656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38065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75948" w:rsidRPr="001D2D26" w14:paraId="08242EB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1F2C329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935D92E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«Управление несколькими сервомоторами»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1D99905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3D03075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4DFB199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4AD2427" w14:textId="77777777" w:rsidR="00C75948" w:rsidRDefault="00C7594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150E9C0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5948" w:rsidRPr="001D2D26" w14:paraId="46A8755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F20CC4A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84A1A5C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Движение модели транспортного робота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DE20F6B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4764719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8927202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52C8E19" w14:textId="77777777" w:rsidR="00C75948" w:rsidRDefault="00C7594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954009E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</w:hyperlink>
          </w:p>
        </w:tc>
      </w:tr>
      <w:tr w:rsidR="00C75948" w:rsidRPr="001D2D26" w14:paraId="389DC02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7A9FFBE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FC4E8E6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«Проведение испытания, анализ разработанных программ»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027A755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C4B314F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BAF7DD6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67B6849" w14:textId="77777777" w:rsidR="00C75948" w:rsidRDefault="00C7594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75CA7C9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8900</w:t>
              </w:r>
            </w:hyperlink>
          </w:p>
        </w:tc>
      </w:tr>
      <w:tr w:rsidR="00C75948" w:rsidRPr="001D2D26" w14:paraId="6B276E4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6E28FC9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CB2DB27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робототехнике (модель транспортного робота): обоснование проекта, анализ ресурсов, разработка модели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48E256F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C3EEAFE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4C9D9AE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EB0C606" w14:textId="77777777" w:rsidR="00C75948" w:rsidRDefault="00C7594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EA9978B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/256714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C75948" w:rsidRPr="001D2D26" w14:paraId="53503A6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2BEC899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C228CF1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робототехнике. Сборка и программирование модели робота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485E0F3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F13BD97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35D389A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A513168" w14:textId="77777777" w:rsidR="00C75948" w:rsidRDefault="00C7594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7E124DE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04748</w:t>
              </w:r>
            </w:hyperlink>
          </w:p>
        </w:tc>
      </w:tr>
      <w:tr w:rsidR="00C75948" w:rsidRPr="001D2D26" w14:paraId="3695BD9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7DE6960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A7D526E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к защите. Испытание модели робота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4D01588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DD6FEDC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BFC32E2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538F6C5" w14:textId="77777777" w:rsidR="00C75948" w:rsidRDefault="00C7594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55FC859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/27348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</w:hyperlink>
          </w:p>
        </w:tc>
      </w:tr>
      <w:tr w:rsidR="00C75948" w:rsidRPr="001D2D26" w14:paraId="63262DF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9966F92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B42EC3D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робототехнике. Мир профессий. Профессии в области робототехники: мобильный робототехник, робототехник в машиностроении и другие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16D9C7B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518D6A1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4EE9DF4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12E6DB5" w14:textId="77777777" w:rsidR="00C75948" w:rsidRDefault="00C7594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D33B151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C75948" w14:paraId="7F97CE7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ABD5543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14:paraId="5C7CB598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74F6249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B7A4ABB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D91DB53" w14:textId="77777777" w:rsidR="00C75948" w:rsidRDefault="00C75948"/>
        </w:tc>
      </w:tr>
    </w:tbl>
    <w:p w14:paraId="7DD9EC0C" w14:textId="77777777" w:rsidR="00C75948" w:rsidRDefault="00C75948">
      <w:pPr>
        <w:sectPr w:rsidR="00C7594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C4189C3" w14:textId="77777777" w:rsidR="00C75948" w:rsidRDefault="00C75948">
      <w:pPr>
        <w:sectPr w:rsidR="00C7594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94ECBFD" w14:textId="77777777" w:rsidR="00C75948" w:rsidRDefault="00000000">
      <w:pPr>
        <w:spacing w:after="0"/>
        <w:ind w:left="120"/>
      </w:pPr>
      <w:bookmarkStart w:id="26" w:name="block-78268149"/>
      <w:bookmarkEnd w:id="2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0EF49410" w14:textId="77777777" w:rsidR="00C75948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4"/>
        <w:gridCol w:w="4065"/>
        <w:gridCol w:w="1150"/>
        <w:gridCol w:w="1841"/>
        <w:gridCol w:w="1910"/>
        <w:gridCol w:w="1347"/>
        <w:gridCol w:w="2873"/>
      </w:tblGrid>
      <w:tr w:rsidR="00C75948" w14:paraId="585E7C01" w14:textId="77777777">
        <w:trPr>
          <w:trHeight w:val="144"/>
          <w:tblCellSpacing w:w="20" w:type="nil"/>
        </w:trPr>
        <w:tc>
          <w:tcPr>
            <w:tcW w:w="3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7E0D38C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720825D" w14:textId="77777777" w:rsidR="00C75948" w:rsidRDefault="00C75948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5362830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69B0A3AF" w14:textId="77777777" w:rsidR="00C75948" w:rsidRDefault="00C7594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8846025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96930AD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637D3064" w14:textId="77777777" w:rsidR="00C75948" w:rsidRDefault="00C75948">
            <w:pPr>
              <w:spacing w:after="0"/>
              <w:ind w:left="135"/>
            </w:pPr>
          </w:p>
        </w:tc>
        <w:tc>
          <w:tcPr>
            <w:tcW w:w="19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4B65A79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2B9AE3E" w14:textId="77777777" w:rsidR="00C75948" w:rsidRDefault="00C75948">
            <w:pPr>
              <w:spacing w:after="0"/>
              <w:ind w:left="135"/>
            </w:pPr>
          </w:p>
        </w:tc>
      </w:tr>
      <w:tr w:rsidR="00C75948" w14:paraId="0D415BE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BC81964" w14:textId="77777777" w:rsidR="00C75948" w:rsidRDefault="00C7594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682E1CE" w14:textId="77777777" w:rsidR="00C75948" w:rsidRDefault="00C75948"/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61D5275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DF13C4E" w14:textId="77777777" w:rsidR="00C75948" w:rsidRDefault="00C75948">
            <w:pPr>
              <w:spacing w:after="0"/>
              <w:ind w:left="135"/>
            </w:pP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AA34217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42B70AD" w14:textId="77777777" w:rsidR="00C75948" w:rsidRDefault="00C75948">
            <w:pPr>
              <w:spacing w:after="0"/>
              <w:ind w:left="135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18E94A8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5E9DBE2" w14:textId="77777777" w:rsidR="00C75948" w:rsidRDefault="00C7594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7A52179" w14:textId="77777777" w:rsidR="00C75948" w:rsidRDefault="00C7594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5021DE3" w14:textId="77777777" w:rsidR="00C75948" w:rsidRDefault="00C75948"/>
        </w:tc>
      </w:tr>
      <w:tr w:rsidR="00C75948" w:rsidRPr="001D2D26" w14:paraId="584C1B35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1F7000AB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6D65FBD" w14:textId="77777777" w:rsidR="00C75948" w:rsidRDefault="00000000">
            <w:pPr>
              <w:spacing w:after="0"/>
              <w:ind w:left="135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Дизайн и технологии. Мир профессий.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Профессии, связанные с дизайном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0923914F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48A274B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3122670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A596762" w14:textId="77777777" w:rsidR="00C75948" w:rsidRDefault="00C7594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32E00C7E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C75948" w:rsidRPr="001D2D26" w14:paraId="3C386F5E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ABCAD7F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358DAE5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«Разработка дизайн-проекта изделия на основе мотивов народных промыслов (по выбору)»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72D26379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0C3F0276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684E12C0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6323E32" w14:textId="77777777" w:rsidR="00C75948" w:rsidRDefault="00C7594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088D3F7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690292</w:t>
              </w:r>
            </w:hyperlink>
          </w:p>
        </w:tc>
      </w:tr>
      <w:tr w:rsidR="00C75948" w:rsidRPr="001D2D26" w14:paraId="53814B75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C152B4F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32B5E73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Цифровые технологии на производстве. Управление производством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1D33912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F413278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4339F1A5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0F82ECB" w14:textId="77777777" w:rsidR="00C75948" w:rsidRDefault="00C7594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6C27F224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bff</w:t>
              </w:r>
            </w:hyperlink>
          </w:p>
        </w:tc>
      </w:tr>
      <w:tr w:rsidR="00C75948" w:rsidRPr="001D2D26" w14:paraId="01697064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2238B56D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494DBFA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«Применение цифровых технологий на производстве (по выбору)»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0DC80DAB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EC118BC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60DEC64D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D6A684A" w14:textId="77777777" w:rsidR="00C75948" w:rsidRDefault="00C7594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62FC370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/7717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289</w:t>
              </w:r>
            </w:hyperlink>
          </w:p>
        </w:tc>
      </w:tr>
      <w:tr w:rsidR="00C75948" w:rsidRPr="001D2D26" w14:paraId="11B193AE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4509517E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1882C37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Конструкторская документация. Сборочный чертеж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3014E5F7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CC7001C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695C01AB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9B8F29D" w14:textId="77777777" w:rsidR="00C75948" w:rsidRDefault="00C7594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17401D52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/064443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C75948" w:rsidRPr="001D2D26" w14:paraId="38D8ACE5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647B3939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64F36B1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чтения сборочных чертежей. Практическая работа «Чтение сборочного чертежа»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07F20F3A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6C3EDF43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4307FA36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416C09C" w14:textId="77777777" w:rsidR="00C75948" w:rsidRDefault="00C7594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17E7F618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C75948" w:rsidRPr="001D2D26" w14:paraId="6CC0917F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6B6D8D2E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4CDFC32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автоматизированного проектирования (САПР)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D50E5F3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39288AC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17920FD2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9759CE4" w14:textId="77777777" w:rsidR="00C75948" w:rsidRDefault="00C7594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1010BA1D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C75948" w:rsidRPr="001D2D26" w14:paraId="484B12D6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329AA05C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106C090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«Создание </w:t>
            </w: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чертежа в САПР»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B1637AB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0E626F92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15EDC59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F3837E5" w14:textId="77777777" w:rsidR="00C75948" w:rsidRDefault="00C7594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AC525E2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75948" w:rsidRPr="001D2D26" w14:paraId="770627B1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031E7D61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3BC995A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геометрических фигур в САПР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3553E47F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6E719B99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176B3705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72A66CE" w14:textId="77777777" w:rsidR="00C75948" w:rsidRDefault="00C7594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0B691DB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75948" w:rsidRPr="001D2D26" w14:paraId="67B08BC5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422DA6CA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C647191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геометрических фигур в чертежном редакторе»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465ADE0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BCC614A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5ABD1179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25434A3" w14:textId="77777777" w:rsidR="00C75948" w:rsidRDefault="00C7594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1374175A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</w:hyperlink>
          </w:p>
        </w:tc>
      </w:tr>
      <w:tr w:rsidR="00C75948" w:rsidRPr="001D2D26" w14:paraId="5B1E9C33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AEEE79E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A389D8C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чертежа детали в САПР. Практическая работа «Выполнение сборочного чертежа»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900D529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1FFE3C72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7619DE1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6F2B0FA" w14:textId="77777777" w:rsidR="00C75948" w:rsidRDefault="00C7594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77C6AEB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C75948" w:rsidRPr="001D2D26" w14:paraId="085974E9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405B40C5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7D0A328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черчением, их востребованность на рынке труда: дизайнер шрифта, дизайнер-визуализатор, промышленный дизайнер и другие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A0FE3FC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EAA2C0F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616942C5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E335B35" w14:textId="77777777" w:rsidR="00C75948" w:rsidRDefault="00C7594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333EB95A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/92048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C75948" w:rsidRPr="001D2D26" w14:paraId="671FF56A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6AE6BF7F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14D5576" w14:textId="77777777" w:rsidR="00C75948" w:rsidRDefault="00000000">
            <w:pPr>
              <w:spacing w:after="0"/>
              <w:ind w:left="135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и свойства, назначение моделей. </w:t>
            </w:r>
            <w:r>
              <w:rPr>
                <w:rFonts w:ascii="Times New Roman" w:hAnsi="Times New Roman"/>
                <w:color w:val="000000"/>
                <w:sz w:val="24"/>
              </w:rPr>
              <w:t>3D-моделирование и макетирование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7ED4601D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47826FB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007C3B23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8F559EC" w14:textId="77777777" w:rsidR="00C75948" w:rsidRDefault="00C7594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37879305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919</w:t>
              </w:r>
            </w:hyperlink>
          </w:p>
        </w:tc>
      </w:tr>
      <w:tr w:rsidR="00C75948" w:rsidRPr="001D2D26" w14:paraId="15B24869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016D21A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6870D2F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Типы макетов. Практическая работа «Выполнение эскиза макета (по выбору)»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56118077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87A3E80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04BCBC93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79B017B" w14:textId="77777777" w:rsidR="00C75948" w:rsidRDefault="00C7594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7094C0B8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C75948" w:rsidRPr="001D2D26" w14:paraId="123DBE7F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3909778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D0FC0B2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Развертка деталей макета. Разработка графической документации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306027EF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3E8C94C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447F61C5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65D69177" w14:textId="77777777" w:rsidR="00C75948" w:rsidRDefault="00C7594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73976655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75948" w:rsidRPr="001D2D26" w14:paraId="6BED9469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65C1CC1A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6BFE39A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«Черчение развертки»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1A8B62D7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05B880D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027F5289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698E1654" w14:textId="77777777" w:rsidR="00C75948" w:rsidRDefault="00C7594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AFB7614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fecbd</w:t>
              </w:r>
            </w:hyperlink>
          </w:p>
        </w:tc>
      </w:tr>
      <w:tr w:rsidR="00C75948" w:rsidRPr="001D2D26" w14:paraId="397DD851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1463745C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673BCC5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модели. Инструменты создания трехмерных моделей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11DB91E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C538EC9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C999B86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6BF029BC" w14:textId="77777777" w:rsidR="00C75948" w:rsidRDefault="00C7594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777E0B21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C75948" w:rsidRPr="001D2D26" w14:paraId="43A5DE2D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2BE0617C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A08A584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«Создание </w:t>
            </w: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объемной модели макета, развертки»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18C2A022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D85F065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16644DCD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10975BC" w14:textId="77777777" w:rsidR="00C75948" w:rsidRDefault="00C7594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2F672FC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75948" w:rsidRPr="001D2D26" w14:paraId="606E6C1D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4D4939C5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D3A07BF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Редактирование модели с помощью компьютерной программы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0647E150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0E9B7303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C97EF5C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6BC6A23E" w14:textId="77777777" w:rsidR="00C75948" w:rsidRDefault="00C7594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3E4B0E3F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fed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5948" w:rsidRPr="001D2D26" w14:paraId="52E4FAAC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07367D97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07CB04B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«Редактирование чертежа модели»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5A840E0D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171BFCA4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7B7D2FB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225B1E3" w14:textId="77777777" w:rsidR="00C75948" w:rsidRDefault="00C7594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B262EFB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917539</w:t>
              </w:r>
            </w:hyperlink>
          </w:p>
        </w:tc>
      </w:tr>
      <w:tr w:rsidR="00C75948" w:rsidRPr="001D2D26" w14:paraId="5B66CCED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357167C2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AA65E0F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приемы макетирования. 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-печатью: макетчик, моделлер, инженер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-печати и другие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3B734475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501622A1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C3B6A6E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E6EE60A" w14:textId="77777777" w:rsidR="00C75948" w:rsidRDefault="00C7594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F7BCCA6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C75948" w:rsidRPr="001D2D26" w14:paraId="67A1408F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11D08B06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8722060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макета. Практическая работа «Сборка деталей макета».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1D50C963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F4A8B85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9D73BC5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11CAEDC" w14:textId="77777777" w:rsidR="00C75948" w:rsidRDefault="00C7594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46D13E7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75948" w:rsidRPr="001D2D26" w14:paraId="57AF5A5E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30369E45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A627B42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конструкционных материалов. Композиционные материалы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F1F63AC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23FAF61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0037D351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8B26AF1" w14:textId="77777777" w:rsidR="00C75948" w:rsidRDefault="00C7594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6FBD994F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8764</w:t>
              </w:r>
            </w:hyperlink>
          </w:p>
        </w:tc>
      </w:tr>
      <w:tr w:rsidR="00C75948" w:rsidRPr="001D2D26" w14:paraId="18DD28F0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D2AACEC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938E5B3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конструкционных и поделочных материалов»: обоснование проекта, анализ ресурсов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6D0E98E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579CCB25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52A2D1F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E11E092" w14:textId="77777777" w:rsidR="00C75948" w:rsidRDefault="00C7594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7EE10080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</w:hyperlink>
          </w:p>
        </w:tc>
      </w:tr>
      <w:tr w:rsidR="00C75948" w:rsidRPr="001D2D26" w14:paraId="12B46543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7782B2B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81D025C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механической обработки конструкционных материалов с помощью технологического оборудования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BF0796E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036F7464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65D0C484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50FF1E5" w14:textId="77777777" w:rsidR="00C75948" w:rsidRDefault="00C7594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1FBF8DEC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fabda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773</w:t>
              </w:r>
            </w:hyperlink>
          </w:p>
        </w:tc>
      </w:tr>
      <w:tr w:rsidR="00C75948" w:rsidRPr="001D2D26" w14:paraId="01D10D68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2D9D7C9B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DC201CE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«Изделие из конструкционных и поделочных материалов»: разработка </w:t>
            </w: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технологической карты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6CBF7DA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9F052FE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53ACAA39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20B1F48" w14:textId="77777777" w:rsidR="00C75948" w:rsidRDefault="00C7594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1FBBC714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/7635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dde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C75948" w:rsidRPr="001D2D26" w14:paraId="581A80F0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4BFBF8AA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C7F8035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механической обработки металлов с помощью станков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26631B1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058D353C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154001C9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3913E55" w14:textId="77777777" w:rsidR="00C75948" w:rsidRDefault="00C7594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6111335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C75948" w:rsidRPr="001D2D26" w14:paraId="41642A25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0BD1693B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BBEC170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 по технологической карте: сборка конструкции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00FF10D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5E9F7A3B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721029A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86D8744" w14:textId="77777777" w:rsidR="00C75948" w:rsidRDefault="00C7594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CEB13D1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C75948" w:rsidRPr="001D2D26" w14:paraId="62BEBCB4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3AB19287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94F0AA7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Резьба и резьбовые соединения. Способы нарезания резьбы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785878B0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51AF7D6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6A2CF58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EF92D86" w14:textId="77777777" w:rsidR="00C75948" w:rsidRDefault="00C7594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8543D41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C75948" w:rsidRPr="001D2D26" w14:paraId="211CB97B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4A5A3A47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27A9D6C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 по технологической карте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34F5F3BA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5A9408F4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C285613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27B0426" w14:textId="77777777" w:rsidR="00C75948" w:rsidRDefault="00C7594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345AF95A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/28687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5948" w:rsidRPr="001D2D26" w14:paraId="770F084E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6604579B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FA1D0CA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Пластмассы. Способы обработки и отделки изделий из пластмассы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0DD3BC6A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0EEFD89F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2560263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8A65366" w14:textId="77777777" w:rsidR="00C75948" w:rsidRDefault="00C7594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7FDA5C2C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75948" w:rsidRPr="001D2D26" w14:paraId="0BDE5FA5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16BE9026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7ACC65E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 по технологической карте: выполнение отделочных работ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A42BF58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5DB3597A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447C743D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584169B" w14:textId="77777777" w:rsidR="00C75948" w:rsidRDefault="00C7594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67643F54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efd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C75948" w:rsidRPr="001D2D26" w14:paraId="5EBE7267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6D080685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7EF0464" w14:textId="77777777" w:rsidR="00C75948" w:rsidRDefault="00000000">
            <w:pPr>
              <w:spacing w:after="0"/>
              <w:ind w:left="135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изделия из конструкционных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Оценка себестоимости изделия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578855B4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44CD161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2093ACD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72185AB" w14:textId="77777777" w:rsidR="00C75948" w:rsidRDefault="00C7594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C11B7A1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dffc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C75948" w:rsidRPr="001D2D26" w14:paraId="76E42BE0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4B37CE3B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6EF8E18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«Изделие из конструкционных и поделочных материалов» к защите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1F2AEE56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D0614E2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D5C126A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03B776D" w14:textId="77777777" w:rsidR="00C75948" w:rsidRDefault="00C7594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14616173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</w:hyperlink>
          </w:p>
        </w:tc>
      </w:tr>
      <w:tr w:rsidR="00C75948" w:rsidRPr="001D2D26" w14:paraId="7BBEB477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2A742BEF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5C63788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конструкционных и поделочных материалов»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04D2FBA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0C2CCBD0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D93AADA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50E4131" w14:textId="77777777" w:rsidR="00C75948" w:rsidRDefault="00C7594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EE7C007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fcb</w:t>
              </w:r>
            </w:hyperlink>
          </w:p>
        </w:tc>
      </w:tr>
      <w:tr w:rsidR="00C75948" w:rsidRPr="001D2D26" w14:paraId="2DC85A5C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E1E36F5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82F4D6A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 в области получения и применения современных материалов, наноматериалов: нанотехнолог, наноинженер, инженер по наноэлектронике и другие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59B9B160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3D68FDC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1959B88D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209B398" w14:textId="77777777" w:rsidR="00C75948" w:rsidRDefault="00C7594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693B94CD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def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C75948" w:rsidRPr="001D2D26" w14:paraId="4DF1B29E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A3F45BF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863B7C8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Рыба, морепродукты в питании человека. Лабораторно-практическая работа «Определение качества рыбных консервов»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548E5630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38D43CE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0D6F23E9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BC14EAC" w14:textId="77777777" w:rsidR="00C75948" w:rsidRDefault="00C7594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1F4230E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C75948" w:rsidRPr="001D2D26" w14:paraId="07736EAE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4C5E2BC4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3C1EC46" w14:textId="77777777" w:rsidR="00C75948" w:rsidRDefault="00000000">
            <w:pPr>
              <w:spacing w:after="0"/>
              <w:ind w:left="135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проект по теме «Технологии обработки пищевых продуктов»: обоснование проекта, анализ ресурсов.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«Составление технологической карты проектного блюда из рыбы»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51920CC0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6AFFFAFD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94CA28F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C054276" w14:textId="77777777" w:rsidR="00C75948" w:rsidRDefault="00C7594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0D35BBE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/9600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75948" w:rsidRPr="001D2D26" w14:paraId="7559919A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269B6D7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C9847B2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Мясо животных, мясо птицы в питании человека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59035F97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176FB38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C908B9A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0488150" w14:textId="77777777" w:rsidR="00C75948" w:rsidRDefault="00C7594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895C956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C75948" w:rsidRPr="001D2D26" w14:paraId="63D88497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0833A4FA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04CD12E" w14:textId="77777777" w:rsidR="00C75948" w:rsidRDefault="00000000">
            <w:pPr>
              <w:spacing w:after="0"/>
              <w:ind w:left="135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по теме «Технологии обработки пищевых продуктов».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«Технологическая карта проектного блюда из мяса»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5E019AB1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E984EFD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41B462F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5603FBC" w14:textId="77777777" w:rsidR="00C75948" w:rsidRDefault="00C7594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879CDCA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23741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75948" w:rsidRPr="001D2D26" w14:paraId="473EEBC3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04637644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6BCC745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профессий. Профессии повар, технолог общественного питания, </w:t>
            </w: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их востребованность на рынке труда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335A797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C6B19B4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3C60407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E956146" w14:textId="77777777" w:rsidR="00C75948" w:rsidRDefault="00C7594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3C1A760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C75948" w:rsidRPr="001D2D26" w14:paraId="1522E21E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3E7622B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EADECA7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15CA520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A378A2C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FBCBA1D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63CB563" w14:textId="77777777" w:rsidR="00C75948" w:rsidRDefault="00C7594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207826A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adee</w:t>
              </w:r>
            </w:hyperlink>
          </w:p>
        </w:tc>
      </w:tr>
      <w:tr w:rsidR="00C75948" w:rsidRPr="001D2D26" w14:paraId="41E08742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64968EB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94AFF45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одежды. Плечевая и поясная одежда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D2FFCAA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4FCF6AD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7901A6C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E527754" w14:textId="77777777" w:rsidR="00C75948" w:rsidRDefault="00C7594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CB8A00B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/1705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C75948" w:rsidRPr="001D2D26" w14:paraId="278B6C53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DB1D0D5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9A55DC3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«Конструирование плечевой одежды (на основе туники)»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80AC846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0B1F561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061F5CD0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C38517B" w14:textId="77777777" w:rsidR="00C75948" w:rsidRDefault="00C7594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179AC52F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</w:hyperlink>
          </w:p>
        </w:tc>
      </w:tr>
      <w:tr w:rsidR="00C75948" w:rsidRPr="001D2D26" w14:paraId="1E247678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2AC7743C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0C2F199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Чертёж выкроек швейного изделия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11BB3F38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57750981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FFA829D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8719855" w14:textId="77777777" w:rsidR="00C75948" w:rsidRDefault="00C7594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8ED9973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C75948" w:rsidRPr="001D2D26" w14:paraId="51D2E169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7E19B14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5074507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технологических операций по раскрою и пошиву изделия, отделке изделия (по выбору обучающихся)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2EFF3A3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6A6282BD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603E7449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6FFF660" w14:textId="77777777" w:rsidR="00C75948" w:rsidRDefault="00C7594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349BA342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C75948" w:rsidRPr="001D2D26" w14:paraId="31E0BDCD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221E4918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EE6F049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качества швейного изделия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7C9D272A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3F45FD5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410D45AC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536A26A" w14:textId="77777777" w:rsidR="00C75948" w:rsidRDefault="00C7594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C018890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75948" w:rsidRPr="001D2D26" w14:paraId="3FC19EA8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15DE31E0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82C0E08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производством одежды: дизайнер одежды, конструктор и другие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1D231077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653B6A9D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375EA85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DB2AFDB" w14:textId="77777777" w:rsidR="00C75948" w:rsidRDefault="00C7594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B113F98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</w:hyperlink>
          </w:p>
        </w:tc>
      </w:tr>
      <w:tr w:rsidR="00C75948" w:rsidRPr="001D2D26" w14:paraId="62731ED8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01F07737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11A26D7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Промышленные роботы, их классификация, назначение, использование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350BFE0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BDDE6F0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AF14180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46AD42C" w14:textId="77777777" w:rsidR="00C75948" w:rsidRDefault="00C7594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615A5B72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fdf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C75948" w:rsidRPr="001D2D26" w14:paraId="0856FD5D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5733D07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0F91959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«Использование операторов ввода-вывода в визуальной среде </w:t>
            </w: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программирования»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F4E4313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086FFE48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4B7AC37B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FAA2FC8" w14:textId="77777777" w:rsidR="00C75948" w:rsidRDefault="00C7594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7EF7ED49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7544</w:t>
              </w:r>
            </w:hyperlink>
          </w:p>
        </w:tc>
      </w:tr>
      <w:tr w:rsidR="00C75948" w:rsidRPr="001D2D26" w14:paraId="51795E8C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0C42855F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F0343E8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моделей роботов. Управление роботами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B511689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0DA7E55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92D4064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80C4166" w14:textId="77777777" w:rsidR="00C75948" w:rsidRDefault="00C7594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6935D6AB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</w:hyperlink>
          </w:p>
        </w:tc>
      </w:tr>
      <w:tr w:rsidR="00C75948" w:rsidRPr="001D2D26" w14:paraId="3A85302A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382D0770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28320B7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«Разработка конструкции робота»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B8ADBD4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9203B91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49A04B6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3B3AE8E" w14:textId="77777777" w:rsidR="00C75948" w:rsidRDefault="00C7594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F3C61EB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C75948" w:rsidRPr="001D2D26" w14:paraId="4DB92FDC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22959327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F3AF51D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структура «Цикл»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73DA5158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196F87D2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66BA37A9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0F64D54" w14:textId="77777777" w:rsidR="00C75948" w:rsidRDefault="00C7594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4013774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C75948" w:rsidRPr="001D2D26" w14:paraId="0DB3D97D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46DF924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9FBBB56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цепочки команд»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94EA33D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08D94291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11DB5B44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7490816" w14:textId="77777777" w:rsidR="00C75948" w:rsidRDefault="00C7594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37C7F94D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75948" w:rsidRPr="001D2D26" w14:paraId="36A9B36B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47AB5412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2C51135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структура «Ветвление»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D31C97D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6A0B92D4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590CC7B9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A56F5F2" w14:textId="77777777" w:rsidR="00C75948" w:rsidRDefault="00C7594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5263AC6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C75948" w:rsidRPr="001D2D26" w14:paraId="2D12D25E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2754E285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E82C933" w14:textId="77777777" w:rsidR="00C75948" w:rsidRDefault="00000000">
            <w:pPr>
              <w:spacing w:after="0"/>
              <w:ind w:left="135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«Применение основных алгоритмических структур.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 движения при помощи датчиков»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7A6DB544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5DCFE8C3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0C2172CF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A3E2D3D" w14:textId="77777777" w:rsidR="00C75948" w:rsidRDefault="00C7594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3E5A6649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efeca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C75948" w:rsidRPr="001D2D26" w14:paraId="6C66A674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461D1D71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5FF41DA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Каналы связи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0C8E452E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900A84A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944E9A9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3C4DCE0" w14:textId="77777777" w:rsidR="00C75948" w:rsidRDefault="00C7594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25A471B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10476</w:t>
              </w:r>
            </w:hyperlink>
          </w:p>
        </w:tc>
      </w:tr>
      <w:tr w:rsidR="00C75948" w:rsidRPr="001D2D26" w14:paraId="483158A0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390CB391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7518C3B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работа: «Программирование дополнительных механизмов»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E7D8302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017B9D2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69407BD0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69DAC230" w14:textId="77777777" w:rsidR="00C75948" w:rsidRDefault="00C7594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8588D4C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C75948" w:rsidRPr="001D2D26" w14:paraId="4BA50736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2821DEEC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671D3AF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Дистанционное управление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7D2B325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92F72B9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C510CB5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C614C01" w14:textId="77777777" w:rsidR="00C75948" w:rsidRDefault="00C7594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7BAD8A71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238370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75948" w:rsidRPr="001D2D26" w14:paraId="3071DA52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15128DB1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3D2886F" w14:textId="77777777" w:rsidR="00C75948" w:rsidRDefault="00000000">
            <w:pPr>
              <w:spacing w:after="0"/>
              <w:ind w:left="135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«Программирование пульта дистанционного управления. </w:t>
            </w:r>
            <w:r>
              <w:rPr>
                <w:rFonts w:ascii="Times New Roman" w:hAnsi="Times New Roman"/>
                <w:color w:val="000000"/>
                <w:sz w:val="24"/>
              </w:rPr>
              <w:t>Дистанционное управление роботами»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3EC8C897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7C42086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A207C15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B4535CD" w14:textId="77777777" w:rsidR="00C75948" w:rsidRDefault="00C7594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392DE332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aef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</w:hyperlink>
          </w:p>
        </w:tc>
      </w:tr>
      <w:tr w:rsidR="00C75948" w:rsidRPr="001D2D26" w14:paraId="616B5786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1AD13782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74B4726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Взаимодействие нескольких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роботов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DF55D3D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5906BE3B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2BCCBCD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FE366AA" w14:textId="77777777" w:rsidR="00C75948" w:rsidRDefault="00C7594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61E676E0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</w:hyperlink>
          </w:p>
        </w:tc>
      </w:tr>
      <w:tr w:rsidR="00C75948" w:rsidRPr="001D2D26" w14:paraId="7A8929D9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6E099BF3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1B0A52E" w14:textId="77777777" w:rsidR="00C75948" w:rsidRDefault="00000000">
            <w:pPr>
              <w:spacing w:after="0"/>
              <w:ind w:left="135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работа: «Программирование роботов для совместной работы.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общей задачи»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70BD7866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FC0E515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16212322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04D944A" w14:textId="77777777" w:rsidR="00C75948" w:rsidRDefault="00C7594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B3E928F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50713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75948" w:rsidRPr="001D2D26" w14:paraId="4AB4355B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B1768FB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C236ED4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робототехнический проект с использованием контроллера и электронных компонентов «Взаимодействие роботов»: обоснование проекта, анализ ресурсов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065F886C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1A013CB3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C8271F9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35B3A37" w14:textId="77777777" w:rsidR="00C75948" w:rsidRDefault="00C7594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DD54B3E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</w:hyperlink>
          </w:p>
        </w:tc>
      </w:tr>
      <w:tr w:rsidR="00C75948" w:rsidRPr="001D2D26" w14:paraId="453FD4F4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E6FC7DC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1534107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учебного проекта «Взаимодействие роботов»: разработка конструкции, сборка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11F277FF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1DF22BEF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6E8C2F70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304BDB2" w14:textId="77777777" w:rsidR="00C75948" w:rsidRDefault="00C7594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37EE1F9E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936</w:t>
              </w:r>
            </w:hyperlink>
          </w:p>
        </w:tc>
      </w:tr>
      <w:tr w:rsidR="00C75948" w:rsidRPr="001D2D26" w14:paraId="2286A140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3CD96557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B118621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учебного проекта «Взаимодействие роботов»: программирование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A53A3C9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5BF4358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5873AF8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FEE182F" w14:textId="77777777" w:rsidR="00C75948" w:rsidRDefault="00C7594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C227F9F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914</w:t>
              </w:r>
            </w:hyperlink>
          </w:p>
        </w:tc>
      </w:tr>
      <w:tr w:rsidR="00C75948" w:rsidRPr="001D2D26" w14:paraId="6CC62100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21E4C75A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0C09CE3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учебного проекта «Взаимодействие роботов»: тестирование роботов, подготовка к защите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584F9E75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017EE139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B92FEB3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14225AB" w14:textId="77777777" w:rsidR="00C75948" w:rsidRDefault="00C7594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71ABF440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cdaa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C75948" w:rsidRPr="001D2D26" w14:paraId="494F43BF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07ECF09E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7D79B5E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Защита учебного проекта «Взаимодействие роботов»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157020F2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09AC9572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CEDEC5D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E917D3C" w14:textId="77777777" w:rsidR="00C75948" w:rsidRDefault="00C7594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7E7E2B47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C75948" w:rsidRPr="001D2D26" w14:paraId="7D206AD4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00E6C118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F8A6CDE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 в области робототехники: инженер–робототехник, инженер-электроник, инженер-мехатроник. инженер-электротехник, программист- робототехник и другие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C7F4E7F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6AF35F46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159AEFB3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3EA75D3" w14:textId="77777777" w:rsidR="00C75948" w:rsidRDefault="00C7594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4B70AA7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75948" w14:paraId="5337E4D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FAF2FC4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14:paraId="5EC849A5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4BE17CE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4BA42402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3064953" w14:textId="77777777" w:rsidR="00C75948" w:rsidRDefault="00C75948"/>
        </w:tc>
      </w:tr>
    </w:tbl>
    <w:p w14:paraId="22541242" w14:textId="77777777" w:rsidR="00C75948" w:rsidRDefault="00C75948">
      <w:pPr>
        <w:sectPr w:rsidR="00C7594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E4D4040" w14:textId="77777777" w:rsidR="00C75948" w:rsidRDefault="00C75948">
      <w:pPr>
        <w:sectPr w:rsidR="00C7594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4A69BA9" w14:textId="77777777" w:rsidR="00C75948" w:rsidRDefault="00000000">
      <w:pPr>
        <w:spacing w:after="0"/>
        <w:ind w:left="120"/>
      </w:pPr>
      <w:bookmarkStart w:id="27" w:name="block-78268148"/>
      <w:bookmarkEnd w:id="2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46AE7604" w14:textId="77777777" w:rsidR="00C75948" w:rsidRPr="001D2D26" w:rsidRDefault="00000000">
      <w:pPr>
        <w:spacing w:after="0"/>
        <w:ind w:left="120"/>
        <w:rPr>
          <w:lang w:val="ru-RU"/>
        </w:rPr>
      </w:pPr>
      <w:r w:rsidRPr="001D2D26">
        <w:rPr>
          <w:rFonts w:ascii="Times New Roman" w:hAnsi="Times New Roman"/>
          <w:b/>
          <w:color w:val="000000"/>
          <w:sz w:val="28"/>
          <w:lang w:val="ru-RU"/>
        </w:rPr>
        <w:t xml:space="preserve"> 7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2"/>
        <w:gridCol w:w="4162"/>
        <w:gridCol w:w="1105"/>
        <w:gridCol w:w="1841"/>
        <w:gridCol w:w="1910"/>
        <w:gridCol w:w="1347"/>
        <w:gridCol w:w="2873"/>
      </w:tblGrid>
      <w:tr w:rsidR="00C75948" w14:paraId="6C1B57EF" w14:textId="77777777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DF24634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27C0F0F" w14:textId="77777777" w:rsidR="00C75948" w:rsidRDefault="00C75948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C5A87F2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281E0C0F" w14:textId="77777777" w:rsidR="00C75948" w:rsidRDefault="00C7594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3C15752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B3F9D49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6281D1B5" w14:textId="77777777" w:rsidR="00C75948" w:rsidRDefault="00C75948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95704F1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0A655284" w14:textId="77777777" w:rsidR="00C75948" w:rsidRDefault="00C75948">
            <w:pPr>
              <w:spacing w:after="0"/>
              <w:ind w:left="135"/>
            </w:pPr>
          </w:p>
        </w:tc>
      </w:tr>
      <w:tr w:rsidR="00C75948" w14:paraId="61B80DE3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0095EB0" w14:textId="77777777" w:rsidR="00C75948" w:rsidRDefault="00C7594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2827150" w14:textId="77777777" w:rsidR="00C75948" w:rsidRDefault="00C75948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141C8C7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3C05567" w14:textId="77777777" w:rsidR="00C75948" w:rsidRDefault="00C75948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4994BD3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7FEBDB5" w14:textId="77777777" w:rsidR="00C75948" w:rsidRDefault="00C75948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2C0C3B6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820F9BB" w14:textId="77777777" w:rsidR="00C75948" w:rsidRDefault="00C7594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41941E5" w14:textId="77777777" w:rsidR="00C75948" w:rsidRDefault="00C7594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801A232" w14:textId="77777777" w:rsidR="00C75948" w:rsidRDefault="00C75948"/>
        </w:tc>
      </w:tr>
      <w:tr w:rsidR="00C75948" w:rsidRPr="001D2D26" w14:paraId="37E9A77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CF9A05E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F8A2D5C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Дизайн и технологии. Мир профессий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2FAFBF6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1A0E887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5056CEA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C304018" w14:textId="77777777" w:rsidR="00C75948" w:rsidRDefault="00C759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217D8ED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C75948" w:rsidRPr="001D2D26" w14:paraId="541045B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9CAFA0B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AE7421A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«Разработка дизайн-проекта изделия на основе мотивов народных промыслов (по выбору)»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4DFAB93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3C5EEDD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B693A33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EEA8CEB" w14:textId="77777777" w:rsidR="00C75948" w:rsidRDefault="00C759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72CFDC5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690292</w:t>
              </w:r>
            </w:hyperlink>
          </w:p>
        </w:tc>
      </w:tr>
      <w:tr w:rsidR="00C75948" w:rsidRPr="001D2D26" w14:paraId="6077BD1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F4F141D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7C34A77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Цифровые технологии на производстве. Управление производством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A0C9E55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122FA52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5E9F4A8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B5B94D7" w14:textId="77777777" w:rsidR="00C75948" w:rsidRDefault="00C759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369E4B5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bff</w:t>
              </w:r>
            </w:hyperlink>
          </w:p>
        </w:tc>
      </w:tr>
      <w:tr w:rsidR="00C75948" w:rsidRPr="001D2D26" w14:paraId="6944186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C9EAE57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E933146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«Применение цифровых технологий на производстве (по выбору)»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FD6130A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2A51A7C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2F5D533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C00CA50" w14:textId="77777777" w:rsidR="00C75948" w:rsidRDefault="00C759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55E2F29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/7717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289</w:t>
              </w:r>
            </w:hyperlink>
          </w:p>
        </w:tc>
      </w:tr>
      <w:tr w:rsidR="00C75948" w:rsidRPr="001D2D26" w14:paraId="6B72A0A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468FF75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B1D15C0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Конструкторская документация. Сборочный чертеж.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5D85678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77A0CD6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04B6661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7A35BCD" w14:textId="77777777" w:rsidR="00C75948" w:rsidRDefault="00C759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10582AB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/064443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C75948" w:rsidRPr="001D2D26" w14:paraId="15EBEA4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7891768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153BF3B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«Чтение сборочного чертежа»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4DC1B18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B082755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2D9C9E2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822D36B" w14:textId="77777777" w:rsidR="00C75948" w:rsidRDefault="00C759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B15946D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C75948" w:rsidRPr="001D2D26" w14:paraId="454A72A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6883124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1D1E928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автоматизированного проектирования (САПР)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CEA440C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2417A1E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4F6C81C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A67B3B7" w14:textId="77777777" w:rsidR="00C75948" w:rsidRDefault="00C759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7662948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C75948" w:rsidRPr="001D2D26" w14:paraId="7C984F2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41DD6D9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7C81CAD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чертежа в САПР»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300C427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F720BEB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5402B09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9BFCB11" w14:textId="77777777" w:rsidR="00C75948" w:rsidRDefault="00C759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DDE19FF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75948" w:rsidRPr="001D2D26" w14:paraId="6F110DB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A20C329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5EBE6D1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геометрических фигур в САПР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602C18E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2C8586D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AF52065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8E89184" w14:textId="77777777" w:rsidR="00C75948" w:rsidRDefault="00C759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D235217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75948" w:rsidRPr="001D2D26" w14:paraId="7A5F896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C487C72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3DB2691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геометрических фигур в чертежном редакторе»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963339D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DBFC495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0E56AF7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C45293E" w14:textId="77777777" w:rsidR="00C75948" w:rsidRDefault="00C759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44C337A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</w:hyperlink>
          </w:p>
        </w:tc>
      </w:tr>
      <w:tr w:rsidR="00C75948" w:rsidRPr="001D2D26" w14:paraId="7D7CA53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E269267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8CB4192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чертежа детали в САПР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89F7B2B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945077F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83D7C09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9CC4A80" w14:textId="77777777" w:rsidR="00C75948" w:rsidRDefault="00C759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D52D330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C75948" w:rsidRPr="001D2D26" w14:paraId="146D9A4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1DBF5F8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E77F8A5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сборочного чертежа»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B8AABB5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1EA0975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A79AB04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8A2864E" w14:textId="77777777" w:rsidR="00C75948" w:rsidRDefault="00C759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E072D9D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C75948" w:rsidRPr="001D2D26" w14:paraId="719EDBC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BC38E9F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8434FE4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 и макетирование. Типы макетов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95CA769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28F28DC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91F3EDD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EBB6DF0" w14:textId="77777777" w:rsidR="00C75948" w:rsidRDefault="00C759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7757F3A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919</w:t>
              </w:r>
            </w:hyperlink>
          </w:p>
        </w:tc>
      </w:tr>
      <w:tr w:rsidR="00C75948" w:rsidRPr="001D2D26" w14:paraId="3F33C83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661C63E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FFF22D9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объемной модели макета, развертки»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9E8AF15" w14:textId="77777777" w:rsidR="00C75948" w:rsidRDefault="00000000">
            <w:pPr>
              <w:spacing w:after="0"/>
              <w:ind w:left="135"/>
              <w:jc w:val="center"/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E9180B7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F0395EA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79B1D01" w14:textId="77777777" w:rsidR="00C75948" w:rsidRDefault="00C759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4B497E4" w14:textId="77777777" w:rsidR="00C75948" w:rsidRPr="001D2D26" w:rsidRDefault="00000000">
            <w:pPr>
              <w:spacing w:after="0"/>
              <w:ind w:left="135"/>
              <w:rPr>
                <w:lang w:val="ru-RU"/>
              </w:rPr>
            </w:pPr>
            <w:r w:rsidRPr="001D2D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D2D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75948" w14:paraId="26D960B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094BD46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52DF15C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профессий. Профессия макетчик. Основные приемы макетирования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E912279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0E463CF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4D5CCBF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91C9F57" w14:textId="77777777" w:rsidR="00C75948" w:rsidRDefault="00C759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A19B248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https://m.edsoo.ru/a0368af7</w:t>
              </w:r>
            </w:hyperlink>
          </w:p>
        </w:tc>
      </w:tr>
      <w:tr w:rsidR="00C75948" w14:paraId="4849A63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C60A0F9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20C75C2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«Редактирование чертежа развертки»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30E4C59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693C700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E462E94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575CCF6" w14:textId="77777777" w:rsidR="00C75948" w:rsidRDefault="00C759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344FA78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https://m.edsoo.ru/2e3d254e</w:t>
              </w:r>
            </w:hyperlink>
          </w:p>
        </w:tc>
      </w:tr>
      <w:tr w:rsidR="00C75948" w14:paraId="2A6B5C7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C7B2111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AB057C7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конструкционных материалов. Композиционные материалы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A243586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A26336A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68F4C43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26D8F9D" w14:textId="77777777" w:rsidR="00C75948" w:rsidRDefault="00C759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02B5BBE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https://m.edsoo.ru/6f4c8764</w:t>
              </w:r>
            </w:hyperlink>
          </w:p>
        </w:tc>
      </w:tr>
      <w:tr w:rsidR="00C75948" w14:paraId="5B86D3C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3C73644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C79C444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 «Изделие из конструкционных и поделочных материалов»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66B3E65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B456C6C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15D733B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91A6BFB" w14:textId="77777777" w:rsidR="00C75948" w:rsidRDefault="00C759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5AD7C50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https://m.edsoo.ru/8bd8ef97</w:t>
              </w:r>
            </w:hyperlink>
          </w:p>
        </w:tc>
      </w:tr>
      <w:tr w:rsidR="00C75948" w14:paraId="6F540C8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E76E3B6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20AB156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Технологии механической обработки конструкционных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материалов с помощью технологического оборудования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F41D927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C348DC0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72EDDC2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BFE419B" w14:textId="77777777" w:rsidR="00C75948" w:rsidRDefault="00C759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427A0E4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https://m.edsoo.ru/fabda773</w:t>
              </w:r>
            </w:hyperlink>
          </w:p>
        </w:tc>
      </w:tr>
      <w:tr w:rsidR="00C75948" w14:paraId="4082F0F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671EF71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BFB6557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конструкционных и поделочных материалов»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66BA9A6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B58267C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FC95370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992DB35" w14:textId="77777777" w:rsidR="00C75948" w:rsidRDefault="00C759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1F07345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https://m.edsoo.ru/7635dde1</w:t>
              </w:r>
            </w:hyperlink>
          </w:p>
        </w:tc>
      </w:tr>
      <w:tr w:rsidR="00C75948" w14:paraId="7615928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A61FCFA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C330233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механической обработки металлов с помощью станков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BE83046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590CDCA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F3388A3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70DAF47" w14:textId="77777777" w:rsidR="00C75948" w:rsidRDefault="00C759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30A1D5F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https://m.edsoo.ru/a6265fd5</w:t>
              </w:r>
            </w:hyperlink>
          </w:p>
        </w:tc>
      </w:tr>
      <w:tr w:rsidR="00C75948" w14:paraId="6A051BC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4A3877C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0916150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конструкционных и поделочных материалов» по технологической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44EF58E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42F2AF8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0903DFD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8A70135" w14:textId="77777777" w:rsidR="00C75948" w:rsidRDefault="00C759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9E6101D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https://m.edsoo.ru/7d0fb86d</w:t>
              </w:r>
            </w:hyperlink>
          </w:p>
        </w:tc>
      </w:tr>
      <w:tr w:rsidR="00C75948" w14:paraId="6EC43B6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10762B4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362832E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Резьба и резьбовые соединения. Способы нарезания резьбы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54F7C37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55D113C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E6B2109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EDF2206" w14:textId="77777777" w:rsidR="00C75948" w:rsidRDefault="00C759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1290C29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https://m.edsoo.ru/b0d77c5f</w:t>
              </w:r>
            </w:hyperlink>
          </w:p>
        </w:tc>
      </w:tr>
      <w:tr w:rsidR="00C75948" w14:paraId="1429801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9282606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447B030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конструкционных и поделочных материалов» по технологической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D3EEC98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2073DD1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ADB300D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5CF3440" w14:textId="77777777" w:rsidR="00C75948" w:rsidRDefault="00C759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9142056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https://m.edsoo.ru/28687e9a</w:t>
              </w:r>
            </w:hyperlink>
          </w:p>
        </w:tc>
      </w:tr>
      <w:tr w:rsidR="00C75948" w14:paraId="5FC1FE1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723240F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A2B0E0B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Пластмассы. Способы обработки и отделки изделий из пластмассы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0C6977C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DAE4191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116497E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F0E3D50" w14:textId="77777777" w:rsidR="00C75948" w:rsidRDefault="00C759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0531E67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https://m.edsoo.ru/f879d49e</w:t>
              </w:r>
            </w:hyperlink>
          </w:p>
        </w:tc>
      </w:tr>
      <w:tr w:rsidR="00C75948" w14:paraId="3B604DF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03E1D7D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9FE096B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конструкционных и поделочных материалов» по технологической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1BC32E1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BF88F85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9A6BA7B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C4CF760" w14:textId="77777777" w:rsidR="00C75948" w:rsidRDefault="00C759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FBAC68F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https://m.edsoo.ru/7efd5b44</w:t>
              </w:r>
            </w:hyperlink>
          </w:p>
        </w:tc>
      </w:tr>
      <w:tr w:rsidR="00C75948" w14:paraId="06E3794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89CCE6E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2A844E7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и оценка качества изделия из конструкционных материалов. Оценка себестоимости изделия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C681DF8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1529AF2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90F0677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077C0D2" w14:textId="77777777" w:rsidR="00C75948" w:rsidRDefault="00C759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D2D1DF8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https://m.edsoo.ru/dffc0dc9</w:t>
              </w:r>
            </w:hyperlink>
          </w:p>
        </w:tc>
      </w:tr>
      <w:tr w:rsidR="00C75948" w14:paraId="4686581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FB16061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2CB482C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Подготовка проекта «Изделие из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конструкционных и поделочных материалов» к защите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B9C9F25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2921C25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A4E78C8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F7C531E" w14:textId="77777777" w:rsidR="00C75948" w:rsidRDefault="00C759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F8D9B2A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https://m.edsoo.ru/0b061e61</w:t>
              </w:r>
            </w:hyperlink>
          </w:p>
        </w:tc>
      </w:tr>
      <w:tr w:rsidR="00C75948" w14:paraId="13C9D68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AEDA520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9E47664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Профессии в области получения и применения современных материалов, наноматериалов: инженер по наноэлектронике и другие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C9EDC41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5748242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1B5CCE1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681C8B4" w14:textId="77777777" w:rsidR="00C75948" w:rsidRDefault="00C759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BFD69A0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https://m.edsoo.ru/def7b0fe</w:t>
              </w:r>
            </w:hyperlink>
          </w:p>
        </w:tc>
      </w:tr>
      <w:tr w:rsidR="00C75948" w14:paraId="7A12D4C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136A8E4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8FA1C1A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«Изделие из конструкционных и поделочных материалов»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E14F326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4C0F39C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94E9CB5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7DEC151" w14:textId="77777777" w:rsidR="00C75948" w:rsidRDefault="00C759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7AB1A09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https://m.edsoo.ru/c8882fcb</w:t>
              </w:r>
            </w:hyperlink>
          </w:p>
        </w:tc>
      </w:tr>
      <w:tr w:rsidR="00C75948" w14:paraId="06BF8FA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F7922AB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533CE44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Рыба, морепродукты в питании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F7CDFDE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4A52756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EE2BFFE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BEC647D" w14:textId="77777777" w:rsidR="00C75948" w:rsidRDefault="00C759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6D7FADB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https://m.edsoo.ru/85cf78c1</w:t>
              </w:r>
            </w:hyperlink>
          </w:p>
        </w:tc>
      </w:tr>
      <w:tr w:rsidR="00C75948" w14:paraId="1FF4650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DF7E42B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9F93D49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Групповой проект по теме «Технологии обработки пищевых продуктов»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9B0D024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F2DDEE0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DCC237F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B7A9D2C" w14:textId="77777777" w:rsidR="00C75948" w:rsidRDefault="00C759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9EC7941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https://m.edsoo.ru/9600a68c</w:t>
              </w:r>
            </w:hyperlink>
          </w:p>
        </w:tc>
      </w:tr>
      <w:tr w:rsidR="00C75948" w14:paraId="01203A4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DD513D6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266E576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Мясо животных, мясо птицы в питании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07DCF48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5860142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0EAFD72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209C84A" w14:textId="77777777" w:rsidR="00C75948" w:rsidRDefault="00C759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C55C2D4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https://m.edsoo.ru/e411013b</w:t>
              </w:r>
            </w:hyperlink>
          </w:p>
        </w:tc>
      </w:tr>
      <w:tr w:rsidR="00C75948" w14:paraId="635C319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C6861A0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B761AEE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по теме «Технологии обработки пищевых продуктов»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CF3FFAA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7A4097B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B0C7CAB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9175C72" w14:textId="77777777" w:rsidR="00C75948" w:rsidRDefault="00C759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04287B0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https://m.edsoo.ru/e23741e8</w:t>
              </w:r>
            </w:hyperlink>
          </w:p>
        </w:tc>
      </w:tr>
      <w:tr w:rsidR="00C75948" w14:paraId="6A66013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2E77912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51C941C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профессий. Профессии повар, технолог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46AD795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1DD27B3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C48DD2F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25A4824" w14:textId="77777777" w:rsidR="00C75948" w:rsidRDefault="00C759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C8E4E7E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https://m.edsoo.ru/11f9b3e1</w:t>
              </w:r>
            </w:hyperlink>
          </w:p>
        </w:tc>
      </w:tr>
      <w:tr w:rsidR="00C75948" w14:paraId="4234BA8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6490207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9DFB417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60C9F43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D469D11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90452D8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5EAEEC0" w14:textId="77777777" w:rsidR="00C75948" w:rsidRDefault="00C759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0D62420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https://m.edsoo.ru/d9d1adee</w:t>
              </w:r>
            </w:hyperlink>
          </w:p>
        </w:tc>
      </w:tr>
      <w:tr w:rsidR="00C75948" w14:paraId="1876CBE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BE41A17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8C9D0C6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одежды. Плечевая и поясная одежда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15B35D6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32D40F6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A21FEB4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534F0FE" w14:textId="77777777" w:rsidR="00C75948" w:rsidRDefault="00C759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B0E238D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https://m.edsoo.ru/1705a24d</w:t>
              </w:r>
            </w:hyperlink>
          </w:p>
        </w:tc>
      </w:tr>
      <w:tr w:rsidR="00C75948" w14:paraId="498AB64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07994DF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350DFB6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«Моделирование поясной и плечевой одежды»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0A34BDF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3A25C24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6B59869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FA4D67E" w14:textId="77777777" w:rsidR="00C75948" w:rsidRDefault="00C759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1C54F94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https://m.edsoo.ru/1e55c1cf</w:t>
              </w:r>
            </w:hyperlink>
          </w:p>
        </w:tc>
      </w:tr>
      <w:tr w:rsidR="00C75948" w14:paraId="5EE027D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97EE57B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43681EA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Чертёж выкроек швейного изделия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A22CCDD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41A38D7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D036201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5D3884C" w14:textId="77777777" w:rsidR="00C75948" w:rsidRDefault="00C759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F208D79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https://m.edsoo.ru/33bf1a98</w:t>
              </w:r>
            </w:hyperlink>
          </w:p>
        </w:tc>
      </w:tr>
      <w:tr w:rsidR="00C75948" w14:paraId="4C03379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864FE27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5770DF6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технологических операций по раскрою и пошиву изделия, отделке изделия (по выбору обучающихся)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35F7082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F6BF268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B3F6F0D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B941585" w14:textId="77777777" w:rsidR="00C75948" w:rsidRDefault="00C759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B0A7A51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https://m.edsoo.ru/87f04d46</w:t>
              </w:r>
            </w:hyperlink>
          </w:p>
        </w:tc>
      </w:tr>
      <w:tr w:rsidR="00C75948" w14:paraId="3EFC35F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2785E3E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EC447D0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качества швейного изделия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B03E7DA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FE2889C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09FB085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943D514" w14:textId="77777777" w:rsidR="00C75948" w:rsidRDefault="00C759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A52365B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https://m.edsoo.ru/d9c472b0</w:t>
              </w:r>
            </w:hyperlink>
          </w:p>
        </w:tc>
      </w:tr>
      <w:tr w:rsidR="00C75948" w14:paraId="67B0093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CAE6C8A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A86CBFC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профессий. Профессии, связанные с производством одежды: дизайнер одежды, конструктор и другие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04C8B71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38E427F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399D0CF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EEC8AC2" w14:textId="77777777" w:rsidR="00C75948" w:rsidRDefault="00C759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3943488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https://m.edsoo.ru/c53c0d07</w:t>
              </w:r>
            </w:hyperlink>
          </w:p>
        </w:tc>
      </w:tr>
      <w:tr w:rsidR="00C75948" w14:paraId="4162AAA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75E6B94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C51FC7C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Промышленные роботы, их классификация, назначение, использование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04FF437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658D3A5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8BC4FD6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B4F97FC" w14:textId="77777777" w:rsidR="00C75948" w:rsidRDefault="00C759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786972F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https://m.edsoo.ru/dec6fdf9</w:t>
              </w:r>
            </w:hyperlink>
          </w:p>
        </w:tc>
      </w:tr>
      <w:tr w:rsidR="00C75948" w14:paraId="632266B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138EA6A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F8584A6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«Использование операторов ввода-вывода в визуальной среде программирования»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03ED196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4FB417B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60BEB4A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24E6D65" w14:textId="77777777" w:rsidR="00C75948" w:rsidRDefault="00C759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5C78ABD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https://m.edsoo.ru/d52d7544</w:t>
              </w:r>
            </w:hyperlink>
          </w:p>
        </w:tc>
      </w:tr>
      <w:tr w:rsidR="00C75948" w14:paraId="4728B40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9CACC66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4104A0F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моделей роботов. Управление роботами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FF5F597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9DBA162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9CB0C70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DA8E460" w14:textId="77777777" w:rsidR="00C75948" w:rsidRDefault="00C759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34E1FD9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https://m.edsoo.ru/8ba25c23</w:t>
              </w:r>
            </w:hyperlink>
          </w:p>
        </w:tc>
      </w:tr>
      <w:tr w:rsidR="00C75948" w14:paraId="681AA44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F8F5578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8CED022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«Разработка конструкции робота»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11385C9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5005D45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A06CD3F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1FCD809" w14:textId="77777777" w:rsidR="00C75948" w:rsidRDefault="00C759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BF88532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https://m.edsoo.ru/95e7311b</w:t>
              </w:r>
            </w:hyperlink>
          </w:p>
        </w:tc>
      </w:tr>
      <w:tr w:rsidR="00C75948" w14:paraId="4DFD086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11D5C2F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E6664D8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структура «Цикл»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9379047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3A6DD84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38CF62F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1CD2BC3" w14:textId="77777777" w:rsidR="00C75948" w:rsidRDefault="00C759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714A4A4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https://m.edsoo.ru/97fc06d9</w:t>
              </w:r>
            </w:hyperlink>
          </w:p>
        </w:tc>
      </w:tr>
      <w:tr w:rsidR="00C75948" w14:paraId="3F605B9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F378B83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0F020B8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«Составление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цепочки команд»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723FDB2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AC8811C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90DFB25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8688A8B" w14:textId="77777777" w:rsidR="00C75948" w:rsidRDefault="00C759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D97B0A3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https://m.edsoo.ru/4086a10c</w:t>
              </w:r>
            </w:hyperlink>
          </w:p>
        </w:tc>
      </w:tr>
      <w:tr w:rsidR="00C75948" w14:paraId="0FB07E9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EA7A6B8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0B3D762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структура «Ветвление»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E5A8BDC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2B47F24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17E6A9D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9CCB71E" w14:textId="77777777" w:rsidR="00C75948" w:rsidRDefault="00C759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D99C892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https://m.edsoo.ru/28e5d3fe</w:t>
              </w:r>
            </w:hyperlink>
          </w:p>
        </w:tc>
      </w:tr>
      <w:tr w:rsidR="00C75948" w14:paraId="4358E01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0F5B3A3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CF937F3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«Применение основных алгоритмических структур. Контроль движения при помощи датчиков»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FE446E9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38131BC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E5DD202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04E9954" w14:textId="77777777" w:rsidR="00C75948" w:rsidRDefault="00C759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25CF613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https://m.edsoo.ru/efeca05b</w:t>
              </w:r>
            </w:hyperlink>
          </w:p>
        </w:tc>
      </w:tr>
      <w:tr w:rsidR="00C75948" w14:paraId="199C788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39A8EA1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B5E9C05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Каналы связи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7942404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93669C6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7848CE0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31D2CD7" w14:textId="77777777" w:rsidR="00C75948" w:rsidRDefault="00C759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14E082D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https://m.edsoo.ru/52f10476</w:t>
              </w:r>
            </w:hyperlink>
          </w:p>
        </w:tc>
      </w:tr>
      <w:tr w:rsidR="00C75948" w14:paraId="414F331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2C9504D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01A71B7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«Программирование дополнительных механизмов»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18947DB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A96763F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94338FB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2EDFD2E" w14:textId="77777777" w:rsidR="00C75948" w:rsidRDefault="00C759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F169B44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https://m.edsoo.ru/7ebd3c56</w:t>
              </w:r>
            </w:hyperlink>
          </w:p>
        </w:tc>
      </w:tr>
      <w:tr w:rsidR="00C75948" w14:paraId="18A9DE8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6685D84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CD8481A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Дистанционное управление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052DB4C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5B3C1E3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C21DBB0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9F5A796" w14:textId="77777777" w:rsidR="00C75948" w:rsidRDefault="00C759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02AE541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https://m.edsoo.ru/f238370c</w:t>
              </w:r>
            </w:hyperlink>
          </w:p>
        </w:tc>
      </w:tr>
      <w:tr w:rsidR="00C75948" w14:paraId="07F5721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7CBD5A9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1D099B2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«Программирование пульта дистанционного управления. Дистанционное управление роботами»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AA531AE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E6FCF54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271B1AC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EB9B307" w14:textId="77777777" w:rsidR="00C75948" w:rsidRDefault="00C759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515FF72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https://m.edsoo.ru/688aef71</w:t>
              </w:r>
            </w:hyperlink>
          </w:p>
        </w:tc>
      </w:tr>
      <w:tr w:rsidR="00C75948" w14:paraId="0D6F576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E2770C3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A1DEBD0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Взаимодействие нескольких роботов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8EC77E1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2BFF38A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8EED831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DE88838" w14:textId="77777777" w:rsidR="00C75948" w:rsidRDefault="00C759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CBEC3EF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https://m.edsoo.ru/a81a7a66</w:t>
              </w:r>
            </w:hyperlink>
          </w:p>
        </w:tc>
      </w:tr>
      <w:tr w:rsidR="00C75948" w14:paraId="74055A3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378F160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1D09304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«Программирование роботов для совместной работы. Выполнение общей задачи»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9A4E18F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56E145F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B107027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0AB7ABC" w14:textId="77777777" w:rsidR="00C75948" w:rsidRDefault="00C759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D904DCD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https://m.edsoo.ru/e50713f4</w:t>
              </w:r>
            </w:hyperlink>
          </w:p>
        </w:tc>
      </w:tr>
      <w:tr w:rsidR="00C75948" w14:paraId="5747AC5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C638272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0901060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выращивания сельскохозяйственных культур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1D11F39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EA79A36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ED3CE8E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EA7D542" w14:textId="77777777" w:rsidR="00C75948" w:rsidRDefault="00C759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7AD1D3E" w14:textId="77777777" w:rsidR="00C75948" w:rsidRDefault="00C75948">
            <w:pPr>
              <w:spacing w:after="0"/>
              <w:ind w:left="135"/>
            </w:pPr>
          </w:p>
        </w:tc>
      </w:tr>
      <w:tr w:rsidR="00C75948" w14:paraId="36525F8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3AA5C44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9A2896C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«Технологии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выращивания растений в регионе»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B7EE3A8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DF05B53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8EC814E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4295471" w14:textId="77777777" w:rsidR="00C75948" w:rsidRDefault="00C759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0995B5A" w14:textId="77777777" w:rsidR="00C75948" w:rsidRDefault="00C75948">
            <w:pPr>
              <w:spacing w:after="0"/>
              <w:ind w:left="135"/>
            </w:pPr>
          </w:p>
        </w:tc>
      </w:tr>
      <w:tr w:rsidR="00C75948" w14:paraId="642167C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12814CA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9B25330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Полезные для человека дикорастущие растения и их классификация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92E2F0E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BD00506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65DA852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20F3644" w14:textId="77777777" w:rsidR="00C75948" w:rsidRDefault="00C759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CA1BECB" w14:textId="77777777" w:rsidR="00C75948" w:rsidRDefault="00C75948">
            <w:pPr>
              <w:spacing w:after="0"/>
              <w:ind w:left="135"/>
            </w:pPr>
          </w:p>
        </w:tc>
      </w:tr>
      <w:tr w:rsidR="00C75948" w14:paraId="1435947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0965A9C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31F0A68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«Технология заготовки дикорастущих растений»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8DF1BCF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23AC0D8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30506D8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2E46748" w14:textId="77777777" w:rsidR="00C75948" w:rsidRDefault="00C759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F5B14B0" w14:textId="77777777" w:rsidR="00C75948" w:rsidRDefault="00C75948">
            <w:pPr>
              <w:spacing w:after="0"/>
              <w:ind w:left="135"/>
            </w:pPr>
          </w:p>
        </w:tc>
      </w:tr>
      <w:tr w:rsidR="00C75948" w14:paraId="0BB1F48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68E05ED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1864DBB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Сохранение природной среды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860E9B5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8F29873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DCF497F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4435F2F" w14:textId="77777777" w:rsidR="00C75948" w:rsidRDefault="00C759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7A763F2" w14:textId="77777777" w:rsidR="00C75948" w:rsidRDefault="00C75948">
            <w:pPr>
              <w:spacing w:after="0"/>
              <w:ind w:left="135"/>
            </w:pPr>
          </w:p>
        </w:tc>
      </w:tr>
      <w:tr w:rsidR="00C75948" w14:paraId="349E8C9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4FEF965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4B2786E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Групповая практическая работа по составлению и описанию экологических проблем региона, связанных с деятельностью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DC2B42E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1872699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8E085E8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87E1CAD" w14:textId="77777777" w:rsidR="00C75948" w:rsidRDefault="00C759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91EFB60" w14:textId="77777777" w:rsidR="00C75948" w:rsidRDefault="00C75948">
            <w:pPr>
              <w:spacing w:after="0"/>
              <w:ind w:left="135"/>
            </w:pPr>
          </w:p>
        </w:tc>
      </w:tr>
      <w:tr w:rsidR="00C75948" w14:paraId="680C520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1850487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70B904D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Традиции выращивания сельскохозяйственных животных регион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1ABAAF9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1CAD37F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D207C17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2455DBD" w14:textId="77777777" w:rsidR="00C75948" w:rsidRDefault="00C759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A29FE43" w14:textId="77777777" w:rsidR="00C75948" w:rsidRDefault="00C75948">
            <w:pPr>
              <w:spacing w:after="0"/>
              <w:ind w:left="135"/>
            </w:pPr>
          </w:p>
        </w:tc>
      </w:tr>
      <w:tr w:rsidR="00C75948" w14:paraId="7E5687A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BB43395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B2BAED4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«Сельскохозяйственные предприятия региона»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5DEAA5F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A3AD08E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D5FD3D1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04DD8EA" w14:textId="77777777" w:rsidR="00C75948" w:rsidRDefault="00C759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5873059" w14:textId="77777777" w:rsidR="00C75948" w:rsidRDefault="00C75948">
            <w:pPr>
              <w:spacing w:after="0"/>
              <w:ind w:left="135"/>
            </w:pPr>
          </w:p>
        </w:tc>
      </w:tr>
      <w:tr w:rsidR="00C75948" w14:paraId="66A3871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89F93F2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CFB893F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выращивания сельскохозяйственных животных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8CD2A06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1D216FF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3C92748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6F4A52F" w14:textId="77777777" w:rsidR="00C75948" w:rsidRDefault="00C759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271E67A" w14:textId="77777777" w:rsidR="00C75948" w:rsidRDefault="00C75948">
            <w:pPr>
              <w:spacing w:after="0"/>
              <w:ind w:left="135"/>
            </w:pPr>
          </w:p>
        </w:tc>
      </w:tr>
      <w:tr w:rsidR="00C75948" w14:paraId="468783C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A82AD71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2448CFB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Учебный групповой проект «Особенности сельского хозяйства региона»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AE17D95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79B9578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6C1FC5A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AFAE7C7" w14:textId="77777777" w:rsidR="00C75948" w:rsidRDefault="00C759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69AAA64" w14:textId="77777777" w:rsidR="00C75948" w:rsidRDefault="00C75948">
            <w:pPr>
              <w:spacing w:after="0"/>
              <w:ind w:left="135"/>
            </w:pPr>
          </w:p>
        </w:tc>
      </w:tr>
      <w:tr w:rsidR="00C75948" w14:paraId="6AF4967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7D79E78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5E74361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профессий: ветеринар, зоотехник и другие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410954A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B3C026F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8365243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6FEAA6F" w14:textId="77777777" w:rsidR="00C75948" w:rsidRDefault="00C759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2DD32DA" w14:textId="77777777" w:rsidR="00C75948" w:rsidRDefault="00C75948">
            <w:pPr>
              <w:spacing w:after="0"/>
              <w:ind w:left="135"/>
            </w:pPr>
          </w:p>
        </w:tc>
      </w:tr>
      <w:tr w:rsidR="00C75948" w14:paraId="64DB6E8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43CE85C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FAAF3F3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Учебный групповой проект «Особенности сельского хозяйства региона»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C5DAC03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09CB6F3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723432C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ED4BFFC" w14:textId="77777777" w:rsidR="00C75948" w:rsidRDefault="00C759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2D5F317" w14:textId="77777777" w:rsidR="00C75948" w:rsidRDefault="00C75948">
            <w:pPr>
              <w:spacing w:after="0"/>
              <w:ind w:left="135"/>
            </w:pPr>
          </w:p>
        </w:tc>
      </w:tr>
      <w:tr w:rsidR="00C75948" w14:paraId="161642E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12D1614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49B4DB9A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A5970B9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4463184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3E6534B" w14:textId="77777777" w:rsidR="00C75948" w:rsidRDefault="00C75948"/>
        </w:tc>
      </w:tr>
    </w:tbl>
    <w:p w14:paraId="6F109B62" w14:textId="77777777" w:rsidR="00C75948" w:rsidRDefault="00C75948">
      <w:pPr>
        <w:sectPr w:rsidR="00C7594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B260326" w14:textId="77777777" w:rsidR="00C75948" w:rsidRDefault="00C75948">
      <w:pPr>
        <w:sectPr w:rsidR="00C7594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C53AF15" w14:textId="77777777" w:rsidR="00C75948" w:rsidRDefault="00000000">
      <w:pPr>
        <w:spacing w:after="0"/>
        <w:ind w:left="120"/>
      </w:pPr>
      <w:bookmarkStart w:id="28" w:name="block-78268150"/>
      <w:bookmarkEnd w:id="2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21709039" w14:textId="77777777" w:rsidR="00C75948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90"/>
        <w:gridCol w:w="3406"/>
        <w:gridCol w:w="1066"/>
        <w:gridCol w:w="1841"/>
        <w:gridCol w:w="1910"/>
        <w:gridCol w:w="1347"/>
        <w:gridCol w:w="3680"/>
      </w:tblGrid>
      <w:tr w:rsidR="00C75948" w14:paraId="612284CB" w14:textId="77777777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6599B24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6A1BC5F" w14:textId="77777777" w:rsidR="00C75948" w:rsidRDefault="00C75948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5C471EF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3C53CD78" w14:textId="77777777" w:rsidR="00C75948" w:rsidRDefault="00C7594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5FE40CB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608A189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0429CCEE" w14:textId="77777777" w:rsidR="00C75948" w:rsidRDefault="00C75948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2A776DD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D87E329" w14:textId="77777777" w:rsidR="00C75948" w:rsidRDefault="00C75948">
            <w:pPr>
              <w:spacing w:after="0"/>
              <w:ind w:left="135"/>
            </w:pPr>
          </w:p>
        </w:tc>
      </w:tr>
      <w:tr w:rsidR="00C75948" w14:paraId="1F89043E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44D44FA" w14:textId="77777777" w:rsidR="00C75948" w:rsidRDefault="00C7594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35BED82" w14:textId="77777777" w:rsidR="00C75948" w:rsidRDefault="00C75948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8B36108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49E2A5A" w14:textId="77777777" w:rsidR="00C75948" w:rsidRDefault="00C75948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2CB8C3F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5D026A7" w14:textId="77777777" w:rsidR="00C75948" w:rsidRDefault="00C75948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D679F5F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B59DD05" w14:textId="77777777" w:rsidR="00C75948" w:rsidRDefault="00C7594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180FD07" w14:textId="77777777" w:rsidR="00C75948" w:rsidRDefault="00C7594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C77EB41" w14:textId="77777777" w:rsidR="00C75948" w:rsidRDefault="00C75948"/>
        </w:tc>
      </w:tr>
      <w:tr w:rsidR="00C75948" w14:paraId="5B487B1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6747A17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7CADB5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в экономике и производстве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320BB11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9B54B80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B1E3C8D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205B8E7" w14:textId="77777777" w:rsidR="00C75948" w:rsidRDefault="00C7594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0933AED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https://m.edsoo.ru/e93fa2dc</w:t>
              </w:r>
            </w:hyperlink>
          </w:p>
        </w:tc>
      </w:tr>
      <w:tr w:rsidR="00C75948" w14:paraId="1D8D6A51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6A76898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644205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Инновации на производстве. Инновационные предприятия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4459980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D1E9B9E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A44C741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B9CCDB2" w14:textId="77777777" w:rsidR="00C75948" w:rsidRDefault="00C7594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98C11A3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https://m.edsoo.ru/022969c6</w:t>
              </w:r>
            </w:hyperlink>
          </w:p>
        </w:tc>
      </w:tr>
      <w:tr w:rsidR="00C75948" w14:paraId="099DDFA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5345F92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433C14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труда. Трудовые ресурсы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F64B584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5945229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620B421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FAB2988" w14:textId="77777777" w:rsidR="00C75948" w:rsidRDefault="00C7594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465348E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https://m.edsoo.ru/fc523127</w:t>
              </w:r>
            </w:hyperlink>
          </w:p>
        </w:tc>
      </w:tr>
      <w:tr w:rsidR="00C75948" w14:paraId="6E00BBD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89A3974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9ACF90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профессий. Профориентационный групповой проект «Мир профессий»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119988A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DFD95B7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4654E12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D70D20B" w14:textId="77777777" w:rsidR="00C75948" w:rsidRDefault="00C7594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C36D11A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https://m.edsoo.ru/5d360266</w:t>
              </w:r>
            </w:hyperlink>
          </w:p>
        </w:tc>
      </w:tr>
      <w:tr w:rsidR="00C75948" w14:paraId="2BD9EC9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D34234B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3AC099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Технология построения трехмерных моделей в САПР. Современные компетенции, востребованные в сфере компьютерной графики и черчения, востребованные на рынке труда: рендер-артист (визуализатор), дизайнер и другие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CFB8AF2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90E25D3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ECE0D89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1E9FA3E" w14:textId="77777777" w:rsidR="00C75948" w:rsidRDefault="00C7594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831DC36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https://m.edsoo.ru/1c4306db</w:t>
              </w:r>
            </w:hyperlink>
          </w:p>
        </w:tc>
      </w:tr>
      <w:tr w:rsidR="00C75948" w14:paraId="088C638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2564920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403C86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Модели и моделирование в САПР. Практическая работа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«Создание трехмерной модели в САПР»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25EA9BB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4A26EF5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68788F1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89D5A85" w14:textId="77777777" w:rsidR="00C75948" w:rsidRDefault="00C7594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7A67968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https://m.edsoo.ru/68498350</w:t>
              </w:r>
            </w:hyperlink>
          </w:p>
        </w:tc>
      </w:tr>
      <w:tr w:rsidR="00C75948" w14:paraId="0058275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CD1DB60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D9BC5A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чертежа в САПР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11BB7AA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F61CEF8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64DF49B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7ADC988" w14:textId="77777777" w:rsidR="00C75948" w:rsidRDefault="00C7594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1193D79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https://m.edsoo.ru/7db1d2e3</w:t>
              </w:r>
            </w:hyperlink>
          </w:p>
        </w:tc>
      </w:tr>
      <w:tr w:rsidR="00C75948" w14:paraId="0C7ABBE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0EA3362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C21D54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«Построение чертежа на основе трехмерной модели»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8EC08DE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21CEEF5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B0823B2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24E0C59" w14:textId="77777777" w:rsidR="00C75948" w:rsidRDefault="00C7594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73CA460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https://m.edsoo.ru/5c230810</w:t>
              </w:r>
            </w:hyperlink>
          </w:p>
        </w:tc>
      </w:tr>
      <w:tr w:rsidR="00C75948" w14:paraId="2B1FE3B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B86B21B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6B89F4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Прототипирование. Сферы применения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D982ECF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2487486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0AAEA6E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7F06F2D" w14:textId="77777777" w:rsidR="00C75948" w:rsidRDefault="00C7594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DE5FCCB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https://m.edsoo.ru/1c58913d</w:t>
              </w:r>
            </w:hyperlink>
          </w:p>
        </w:tc>
      </w:tr>
      <w:tr w:rsidR="00C75948" w14:paraId="1298970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16FD9F2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B08D30F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создания визуальных моделей. Практическая работа «Инструменты программного обеспечения для создания и печати 3D-моделей»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C95BE7D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7B9B71F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AB307D0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13F919A" w14:textId="77777777" w:rsidR="00C75948" w:rsidRDefault="00C7594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EC18F05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https://m.edsoo.ru/53fc29b6</w:t>
              </w:r>
            </w:hyperlink>
          </w:p>
        </w:tc>
      </w:tr>
      <w:tr w:rsidR="00C75948" w14:paraId="7519AD41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2E588EF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C2F990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прототипов. Технология 3D-печати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4ECE0C1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E773BFB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F44ED4A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250194F" w14:textId="77777777" w:rsidR="00C75948" w:rsidRDefault="00C7594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5E7B50F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https://m.edsoo.ru/7aa874a1</w:t>
              </w:r>
            </w:hyperlink>
          </w:p>
        </w:tc>
      </w:tr>
      <w:tr w:rsidR="00C75948" w14:paraId="4E990387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5188847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30FAC3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 «Прототип изделия из пластмассы (других материалов (по выбору)»: обоснование проекта, анализ ресурсов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710E520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E32F81B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4650AD5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35D8438" w14:textId="77777777" w:rsidR="00C75948" w:rsidRDefault="00C7594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5A60EF8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https://m.edsoo.ru/6043ffe9</w:t>
              </w:r>
            </w:hyperlink>
          </w:p>
        </w:tc>
      </w:tr>
      <w:tr w:rsidR="00C75948" w14:paraId="0ACC563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F293E2A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42AF38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Классификация 3D-принтеров. Индивидуальный творческий (учебный) проект «Прототип изделия из пластмассы (других материалов по выбору)»: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выполнение эскиза проектного изделия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548C8A4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446187D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026563D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9C75267" w14:textId="77777777" w:rsidR="00C75948" w:rsidRDefault="00C7594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EB11701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https://m.edsoo.ru/2a20c998</w:t>
              </w:r>
            </w:hyperlink>
          </w:p>
        </w:tc>
      </w:tr>
      <w:tr w:rsidR="00C75948" w14:paraId="4647DBA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C13143A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FBD607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3D-принтер, устройство, использование для создания прототипов. Индивидуальный творческий (учебный) проект «Прототип изделия из пластмассы (других материалов (по выбору)»: выполнение проекта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24EA607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E44526D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E1B116A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F77E5F9" w14:textId="77777777" w:rsidR="00C75948" w:rsidRDefault="00C7594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5BE72D4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https://m.edsoo.ru/91dac51b</w:t>
              </w:r>
            </w:hyperlink>
          </w:p>
        </w:tc>
      </w:tr>
      <w:tr w:rsidR="00C75948" w14:paraId="0D6C1FD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DC33937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76C3C1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Настройка 3D-принтера и печать прототипа. Основные ошибки в настройках слайсера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840959C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0B85AFC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B87632A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3F43892" w14:textId="77777777" w:rsidR="00C75948" w:rsidRDefault="00C7594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B2B0BB0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https://m.edsoo.ru/98dfbc7b</w:t>
              </w:r>
            </w:hyperlink>
          </w:p>
        </w:tc>
      </w:tr>
      <w:tr w:rsidR="00C75948" w14:paraId="5AF3174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80DC709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994E88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 «Прототип изделия из пластмассы (других материалов по выбору)»: выполнение проекта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B667BF6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5AE944A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57BA18B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2F10FFC" w14:textId="77777777" w:rsidR="00C75948" w:rsidRDefault="00C7594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4FF231E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https://m.edsoo.ru/29c5dcf6</w:t>
              </w:r>
            </w:hyperlink>
          </w:p>
        </w:tc>
      </w:tr>
      <w:tr w:rsidR="00C75948" w14:paraId="2E8ACBDF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AD1EA45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15383A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 «Прототип изделия из пластмассы (других материалов по выбору)»: подготовка к защите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31AD6C6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7AE2B44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FBEB887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2B9F14D" w14:textId="77777777" w:rsidR="00C75948" w:rsidRDefault="00C7594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26B0425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https://m.edsoo.ru/228098f2</w:t>
              </w:r>
            </w:hyperlink>
          </w:p>
        </w:tc>
      </w:tr>
      <w:tr w:rsidR="00C75948" w14:paraId="13C57CE6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DBBE7FB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BF43FA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качества и постобработка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распечатанных деталей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09FA5B6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7A5136D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2E73468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AD264A1" w14:textId="77777777" w:rsidR="00C75948" w:rsidRDefault="00C7594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46B4F14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https://m.edsoo.ru/08ec6b91</w:t>
              </w:r>
            </w:hyperlink>
          </w:p>
        </w:tc>
      </w:tr>
      <w:tr w:rsidR="00C75948" w14:paraId="3437707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A5533BC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AE8545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проекта «Прототип изделия из пластмассы (других материалов (по выбору)» к защите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F3B76F8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74FC5D6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A656FFE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0864787" w14:textId="77777777" w:rsidR="00C75948" w:rsidRDefault="00C7594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A72E13B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https://m.edsoo.ru/99be83cf</w:t>
              </w:r>
            </w:hyperlink>
          </w:p>
        </w:tc>
      </w:tr>
      <w:tr w:rsidR="00C75948" w14:paraId="1CCE3696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DE1A15A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F7CEAA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Профессии, связанные с 3D-печатью, прототипированием: специалист в области аддитивных технологий оператор 3D-печати, инженер 3D-печати и др. Защита проекта «Прототип изделия из пластмассы (других материалов (по выбору)»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4C028D9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AEBE58C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6D20818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28D718F" w14:textId="77777777" w:rsidR="00C75948" w:rsidRDefault="00C7594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74A69EC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https://m.edsoo.ru/ce4836b9</w:t>
              </w:r>
            </w:hyperlink>
          </w:p>
        </w:tc>
      </w:tr>
      <w:tr w:rsidR="00C75948" w14:paraId="6614A91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E10E6A5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6D0CB9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производства. Практическая работа «Робототехника. Автоматизация в промышленности и быту (по выбору). Идеи для проекта»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78E0BAB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F627FA1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0C71B87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177F44B" w14:textId="77777777" w:rsidR="00C75948" w:rsidRDefault="00C7594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1E3AA9B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https://m.edsoo.ru/0a84537a</w:t>
              </w:r>
            </w:hyperlink>
          </w:p>
        </w:tc>
      </w:tr>
      <w:tr w:rsidR="00C75948" w14:paraId="1794DD3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1A8AF34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56266B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системы. Практическая работа «Использование подводных роботов. Идеи для проекта»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70CD07B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1A6D108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7ADEB48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6281F05" w14:textId="77777777" w:rsidR="00C75948" w:rsidRDefault="00C7594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C3AD1F1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https://m.edsoo.ru/b2cbbb2f</w:t>
              </w:r>
            </w:hyperlink>
          </w:p>
        </w:tc>
      </w:tr>
      <w:tr w:rsidR="00C75948" w14:paraId="1FDD6E8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4F6AE6A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8DFDE3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Беспилотные воздушные суда. История развития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беспилотного авиастроения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051BE16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AF63CEA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38BBE92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31A8756" w14:textId="77777777" w:rsidR="00C75948" w:rsidRDefault="00C7594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BC6ACBB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https://m.edsoo.ru/8a29346b</w:t>
              </w:r>
            </w:hyperlink>
          </w:p>
        </w:tc>
      </w:tr>
      <w:tr w:rsidR="00C75948" w14:paraId="6A3EF567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CE52C46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E03200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Аэродинамика БЛА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9EB092A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8CB3799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720A9EB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B238532" w14:textId="77777777" w:rsidR="00C75948" w:rsidRDefault="00C7594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CB9AD6D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https://m.edsoo.ru/5998316e</w:t>
              </w:r>
            </w:hyperlink>
          </w:p>
        </w:tc>
      </w:tr>
      <w:tr w:rsidR="00C75948" w14:paraId="41919237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C596336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3FCC95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Конструкция БЛА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698524A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C999268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A92A274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66F33F3" w14:textId="77777777" w:rsidR="00C75948" w:rsidRDefault="00C7594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328DC20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https://m.edsoo.ru/e87c3134</w:t>
              </w:r>
            </w:hyperlink>
          </w:p>
        </w:tc>
      </w:tr>
      <w:tr w:rsidR="00C75948" w14:paraId="7CE1A141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8A3129D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0DC136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компоненты и системы управления БЛА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1BA2CF3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E5B5BB1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1D9610D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B6D2210" w14:textId="77777777" w:rsidR="00C75948" w:rsidRDefault="00C7594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4C0A0B2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https://m.edsoo.ru/9e9cf797</w:t>
              </w:r>
            </w:hyperlink>
          </w:p>
        </w:tc>
      </w:tr>
      <w:tr w:rsidR="00C75948" w14:paraId="03E2610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6F43D96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EB90D1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мультикоптерных аппаратов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21F5600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733210E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F87F505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DCF9FF9" w14:textId="77777777" w:rsidR="00C75948" w:rsidRDefault="00C7594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1390786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https://m.edsoo.ru/44204dce</w:t>
              </w:r>
            </w:hyperlink>
          </w:p>
        </w:tc>
      </w:tr>
      <w:tr w:rsidR="00C75948" w14:paraId="6332E36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EB0BF48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A6F08C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Глобальные и локальные системы позиционирования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8671F0A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71E7B5A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76F18CA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C16E935" w14:textId="77777777" w:rsidR="00C75948" w:rsidRDefault="00C7594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5FD5858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https://m.edsoo.ru/8517f91a</w:t>
              </w:r>
            </w:hyperlink>
          </w:p>
        </w:tc>
      </w:tr>
      <w:tr w:rsidR="00C75948" w14:paraId="69481DD6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24A2861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FBDBCA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Теория ручного управления беспилотным воздушным судном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62BCA53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8FD81E2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06C89A1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EE8A6BF" w14:textId="77777777" w:rsidR="00C75948" w:rsidRDefault="00C7594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E51F59B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https://m.edsoo.ru/3ff14172</w:t>
              </w:r>
            </w:hyperlink>
          </w:p>
        </w:tc>
      </w:tr>
      <w:tr w:rsidR="00C75948" w14:paraId="748641D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EAD957A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4C3107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Практика ручного управления беспилотным воздушным судном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A01ACDC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D517386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8C9C256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F310AE0" w14:textId="77777777" w:rsidR="00C75948" w:rsidRDefault="00C7594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77AFE9A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https://m.edsoo.ru/30fa639b</w:t>
              </w:r>
            </w:hyperlink>
          </w:p>
        </w:tc>
      </w:tr>
      <w:tr w:rsidR="00C75948" w14:paraId="34F42F27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D99DF60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1B5E48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Области применения беспилотных авиационных систем. Практическая работа «БЛА в повседневной жизни. Идеи для проекта»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BFCEC62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1057219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8F704B8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77CE64D" w14:textId="77777777" w:rsidR="00C75948" w:rsidRDefault="00C7594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D9C018D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https://m.edsoo.ru/a990e196</w:t>
              </w:r>
            </w:hyperlink>
          </w:p>
        </w:tc>
      </w:tr>
      <w:tr w:rsidR="00C75948" w14:paraId="7D7188D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6C1B619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73A923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Групповой учебный проект по модулю «Робототехника». Разработка учебного проекта по робототехнике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02C6535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2334C4B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50288E6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D4ACD79" w14:textId="77777777" w:rsidR="00C75948" w:rsidRDefault="00C7594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9B986B5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https://lesson.edu.ru/lesson/ad2c567f-5fc3-4efe-ad2f-2cbcce25bfb1</w:t>
              </w:r>
            </w:hyperlink>
          </w:p>
        </w:tc>
      </w:tr>
      <w:tr w:rsidR="00C75948" w14:paraId="5EFD61E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79CB8EB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6EC40C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Групповой учебный проект по модулю «Робототехника».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Выполнение проекта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E63CE70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5F35C81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4309516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6D426C3" w14:textId="77777777" w:rsidR="00C75948" w:rsidRDefault="00C7594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3DFE267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https://m.edsoo.ru/1b6f6855</w:t>
              </w:r>
            </w:hyperlink>
          </w:p>
        </w:tc>
      </w:tr>
      <w:tr w:rsidR="00C75948" w14:paraId="408FB89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9A1EEFA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59C3AA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Групповой учебный проект по модулю «Робототехника». Защита проекта. Мир профессий в робототехнике: инженер-изобретатель, конструктор БЛА, оператор БЛА, сервисный инженер-робототехник и другие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2B4183D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212C0F0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4809CCB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50BD6E9" w14:textId="77777777" w:rsidR="00C75948" w:rsidRDefault="00C7594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2408734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https://m.edsoo.ru/6413e61a</w:t>
              </w:r>
            </w:hyperlink>
          </w:p>
        </w:tc>
      </w:tr>
      <w:tr w:rsidR="00C75948" w14:paraId="445D939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4A89B58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14:paraId="335C64CC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A93BA2D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05A48E9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2ABD028" w14:textId="77777777" w:rsidR="00C75948" w:rsidRDefault="00C75948"/>
        </w:tc>
      </w:tr>
    </w:tbl>
    <w:p w14:paraId="54F46B90" w14:textId="77777777" w:rsidR="00C75948" w:rsidRDefault="00C75948">
      <w:pPr>
        <w:sectPr w:rsidR="00C7594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FCF4D60" w14:textId="77777777" w:rsidR="00C75948" w:rsidRDefault="00C75948">
      <w:pPr>
        <w:sectPr w:rsidR="00C7594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ED84275" w14:textId="77777777" w:rsidR="00C75948" w:rsidRDefault="00000000">
      <w:pPr>
        <w:spacing w:after="0"/>
        <w:ind w:left="120"/>
      </w:pPr>
      <w:bookmarkStart w:id="29" w:name="block-78268151"/>
      <w:bookmarkEnd w:id="2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197A292B" w14:textId="77777777" w:rsidR="00C75948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56"/>
        <w:gridCol w:w="1109"/>
        <w:gridCol w:w="1841"/>
        <w:gridCol w:w="1910"/>
        <w:gridCol w:w="1347"/>
        <w:gridCol w:w="2873"/>
      </w:tblGrid>
      <w:tr w:rsidR="00C75948" w14:paraId="387C6D1A" w14:textId="77777777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E8A25F7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4DF82A6" w14:textId="77777777" w:rsidR="00C75948" w:rsidRDefault="00C75948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DA3CEFA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70484142" w14:textId="77777777" w:rsidR="00C75948" w:rsidRDefault="00C7594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EFC6528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3C183D3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41EB1CC1" w14:textId="77777777" w:rsidR="00C75948" w:rsidRDefault="00C75948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3BAEF8D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6584F373" w14:textId="77777777" w:rsidR="00C75948" w:rsidRDefault="00C75948">
            <w:pPr>
              <w:spacing w:after="0"/>
              <w:ind w:left="135"/>
            </w:pPr>
          </w:p>
        </w:tc>
      </w:tr>
      <w:tr w:rsidR="00C75948" w14:paraId="35155BE1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8724E9F" w14:textId="77777777" w:rsidR="00C75948" w:rsidRDefault="00C7594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43EEADF" w14:textId="77777777" w:rsidR="00C75948" w:rsidRDefault="00C75948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CC5674C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C1892DF" w14:textId="77777777" w:rsidR="00C75948" w:rsidRDefault="00C75948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5C73AB2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72395A9" w14:textId="77777777" w:rsidR="00C75948" w:rsidRDefault="00C75948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B312372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729CF51" w14:textId="77777777" w:rsidR="00C75948" w:rsidRDefault="00C7594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A03167E" w14:textId="77777777" w:rsidR="00C75948" w:rsidRDefault="00C7594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3829EDD" w14:textId="77777777" w:rsidR="00C75948" w:rsidRDefault="00C75948"/>
        </w:tc>
      </w:tr>
      <w:tr w:rsidR="00C75948" w14:paraId="1623089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F72872E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7B8AB48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в экономике и производстве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28FAC24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CCBC9C1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107C170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194B4BD" w14:textId="77777777" w:rsidR="00C75948" w:rsidRDefault="00C759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0E68257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https://m.edsoo.ru/e93fa2dc</w:t>
              </w:r>
            </w:hyperlink>
          </w:p>
        </w:tc>
      </w:tr>
      <w:tr w:rsidR="00C75948" w14:paraId="10BBCD3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90E540A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5BAD7C8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Инновации на производстве. Инновационные предприятия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BF4C675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86E5630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BED478D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8DEDD70" w14:textId="77777777" w:rsidR="00C75948" w:rsidRDefault="00C759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8E1FD35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https://m.edsoo.ru/022969c6</w:t>
              </w:r>
            </w:hyperlink>
          </w:p>
        </w:tc>
      </w:tr>
      <w:tr w:rsidR="00C75948" w14:paraId="5019176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FBBC338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13CFCD5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труда. Трудовые ресурсы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BBC47C8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11A734F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EC68B9E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1E71826" w14:textId="77777777" w:rsidR="00C75948" w:rsidRDefault="00C759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9962513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https://m.edsoo.ru/fc523127</w:t>
              </w:r>
            </w:hyperlink>
          </w:p>
        </w:tc>
      </w:tr>
      <w:tr w:rsidR="00C75948" w14:paraId="42A2EA9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DA2B708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654A319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профессий. Профориентационный групповой проект «Мир профессий»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801ACDB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3511EEF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A1C7457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0A80C52" w14:textId="77777777" w:rsidR="00C75948" w:rsidRDefault="00C759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9ED60AF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https://m.edsoo.ru/5d360266</w:t>
              </w:r>
            </w:hyperlink>
          </w:p>
        </w:tc>
      </w:tr>
      <w:tr w:rsidR="00C75948" w14:paraId="5755A0D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F0DCA70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F1C1E00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Технология построения трехмерных моделей в САПР. Современные компетенции, востребованные в сфере компьютерной графики и черчения, востребованные на рынке труда: рендер-артист (визуализатор), дизайнер и другие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4B7D4D3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B6C4892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428B912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950AB93" w14:textId="77777777" w:rsidR="00C75948" w:rsidRDefault="00C759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6D2FD8B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https://m.edsoo.ru/1c4306db</w:t>
              </w:r>
            </w:hyperlink>
          </w:p>
        </w:tc>
      </w:tr>
      <w:tr w:rsidR="00C75948" w14:paraId="2F8B81E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B089F7E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4DB6582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 и моделирование в САПР. Практическая работа «Создание трехмерной модели в САПР»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FD22A08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CA34DC5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FEB68BE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51E0342" w14:textId="77777777" w:rsidR="00C75948" w:rsidRDefault="00C759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B6FEAB2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https://m.edsoo.ru/68498350</w:t>
              </w:r>
            </w:hyperlink>
          </w:p>
        </w:tc>
      </w:tr>
      <w:tr w:rsidR="00C75948" w14:paraId="43E5573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60399EB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33490C8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чертежа в САПР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2A31C47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6809E8B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F4F10A9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73F1F41" w14:textId="77777777" w:rsidR="00C75948" w:rsidRDefault="00C759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B9EBDD4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https://m.edsoo.ru/7db1d2e3</w:t>
              </w:r>
            </w:hyperlink>
          </w:p>
        </w:tc>
      </w:tr>
      <w:tr w:rsidR="00C75948" w14:paraId="1864C1C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04FB3B8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CAE7269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«Построение чертежа на основе трехмерной модели»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B67F471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E198C23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521E293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FFDDC4B" w14:textId="77777777" w:rsidR="00C75948" w:rsidRDefault="00C759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8F9209B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https://m.edsoo.ru/5c230810</w:t>
              </w:r>
            </w:hyperlink>
          </w:p>
        </w:tc>
      </w:tr>
      <w:tr w:rsidR="00C75948" w14:paraId="014E2C5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C6B0FF0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24F54CF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Прототипирование. Сферы применения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8757553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D22A8BF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5B09F0C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3D26C58" w14:textId="77777777" w:rsidR="00C75948" w:rsidRDefault="00C759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A9355C4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https://m.edsoo.ru/1c58913d</w:t>
              </w:r>
            </w:hyperlink>
          </w:p>
        </w:tc>
      </w:tr>
      <w:tr w:rsidR="00C75948" w14:paraId="7931AAC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F074A30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5B5EBB4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создания визуальных моделей. Практическая работа «Инструменты программного обеспечения для создания и печати 3D-моделей»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F203CAE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2C4D11A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396AFE2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6E637FD" w14:textId="77777777" w:rsidR="00C75948" w:rsidRDefault="00C759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8FE91F2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https://m.edsoo.ru/53fc29b6</w:t>
              </w:r>
            </w:hyperlink>
          </w:p>
        </w:tc>
      </w:tr>
      <w:tr w:rsidR="00C75948" w14:paraId="53C94BB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170B703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C299C2B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прототипов. Технология 3D-печати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35912A9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B2DB80F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3FAE90C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BCB43C8" w14:textId="77777777" w:rsidR="00C75948" w:rsidRDefault="00C759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FF42200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https://m.edsoo.ru/7aa874a1</w:t>
              </w:r>
            </w:hyperlink>
          </w:p>
        </w:tc>
      </w:tr>
      <w:tr w:rsidR="00C75948" w14:paraId="7EAC277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C6B87AB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440AE8B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 «Прототип изделия из пластмассы (других материалов по выбору»: обоснование проекта, анализ ресурсов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074FB69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2DDE128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51398AB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BD4A97D" w14:textId="77777777" w:rsidR="00C75948" w:rsidRDefault="00C759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8772AA8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https://m.edsoo.ru/6043ffe9</w:t>
              </w:r>
            </w:hyperlink>
          </w:p>
        </w:tc>
      </w:tr>
      <w:tr w:rsidR="00C75948" w14:paraId="5A8F66D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D725E5D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79AEBBB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3D-принтеров. Индивидуальный творческий (учебный) проект «Прототип изделия из пластмассы (других материалов по выбору)»: выполнение эскиза проектного изделия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D522586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3764F2F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CC89F2F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78F9123" w14:textId="77777777" w:rsidR="00C75948" w:rsidRDefault="00C759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9BFB4FF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https://m.edsoo.ru/2a20c998</w:t>
              </w:r>
            </w:hyperlink>
          </w:p>
        </w:tc>
      </w:tr>
      <w:tr w:rsidR="00C75948" w14:paraId="5EE895F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A691587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C6BCA90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3D-принтер, устройство, использование для создания прототипов. Индивидуальный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творческий (учебный) проект «Прототип изделия из пластмассы (других материалов (по выбору)»: выполнение проекта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E46CD15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D365F24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9ECD0FA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D19EC0C" w14:textId="77777777" w:rsidR="00C75948" w:rsidRDefault="00C759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6817168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https://m.edsoo.ru/91dac51b</w:t>
              </w:r>
            </w:hyperlink>
          </w:p>
        </w:tc>
      </w:tr>
      <w:tr w:rsidR="00C75948" w14:paraId="5165610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BCD45CD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CFB77A1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Настройка 3D-принтера и печать прототипа. Основные ошибки в настройках слайсера. Индивидуальный творческий (учебный) проект «Прототип изделия из пластмассы (других материалов по выбору)»: выполнение проекта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6293122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54EB06E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6D345F4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22F5AE4" w14:textId="77777777" w:rsidR="00C75948" w:rsidRDefault="00C759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DBE879D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https://m.edsoo.ru/98dfbc7b</w:t>
              </w:r>
            </w:hyperlink>
          </w:p>
        </w:tc>
      </w:tr>
      <w:tr w:rsidR="00C75948" w14:paraId="061A739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94774CD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558A59B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качества и постобработка распечатанных деталей. Профессии, связанные с 3D-печатью, прототипированием: специалист в области аддитивных технологий оператор 3D-печати, инженер 3D-печати и др. Защита проекта «Прототип изделия из пластмассы (других материалов (по выбору)»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4D5E993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D6E8412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3CD6DF2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AFFBAB9" w14:textId="77777777" w:rsidR="00C75948" w:rsidRDefault="00C759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FAB34EF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https://m.edsoo.ru/08ec6b91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https://m.edsoo.ru/ce4836b9</w:t>
              </w:r>
            </w:hyperlink>
          </w:p>
        </w:tc>
      </w:tr>
      <w:tr w:rsidR="00C75948" w14:paraId="07D8B7B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FD2301E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D8CBFD1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BA7BBB9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CD9795C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E116709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CAA88FA" w14:textId="77777777" w:rsidR="00C75948" w:rsidRDefault="00C759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555CE50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https://m.edsoo.ru/0a84537a</w:t>
              </w:r>
            </w:hyperlink>
          </w:p>
        </w:tc>
      </w:tr>
      <w:tr w:rsidR="00C75948" w14:paraId="77F73C0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00BD8F8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18F6981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5CF314F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8A38D6D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5755901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1E43D01" w14:textId="77777777" w:rsidR="00C75948" w:rsidRDefault="00C759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C050756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https://m.edsoo.ru/b2cbbb2f</w:t>
              </w:r>
            </w:hyperlink>
          </w:p>
        </w:tc>
      </w:tr>
      <w:tr w:rsidR="00C75948" w14:paraId="48560C5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2C6541F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D960E0A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Беспилотные воздушные суда. История развития беспилотного авиастроения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0A57B3D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7759253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47B58B6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B0720CD" w14:textId="77777777" w:rsidR="00C75948" w:rsidRDefault="00C759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B821469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https://m.edsoo.ru/8a29346b</w:t>
              </w:r>
            </w:hyperlink>
          </w:p>
        </w:tc>
      </w:tr>
      <w:tr w:rsidR="00C75948" w14:paraId="69A3903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8241363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B089622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Аэродинамика БЛА. Конструкция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БЛА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3744FAB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021519B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9444BCD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C1CBC8E" w14:textId="77777777" w:rsidR="00C75948" w:rsidRDefault="00C759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57A8DED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https://m.edsoo.ru/5998316e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https://m.edsoo.ru/e87c3134</w:t>
              </w:r>
            </w:hyperlink>
          </w:p>
        </w:tc>
      </w:tr>
      <w:tr w:rsidR="00C75948" w14:paraId="5E0E678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2DF9280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6040528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компоненты и системы управления БЛА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3467C0A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211616D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FD36B9C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CD437C8" w14:textId="77777777" w:rsidR="00C75948" w:rsidRDefault="00C759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46CD405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https://m.edsoo.ru/9e9cf797</w:t>
              </w:r>
            </w:hyperlink>
          </w:p>
        </w:tc>
      </w:tr>
      <w:tr w:rsidR="00C75948" w14:paraId="5BA9910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9A7A513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F74B8B8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мультикоптерных аппаратов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BDF5D7D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3123470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C729716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31AFE22" w14:textId="77777777" w:rsidR="00C75948" w:rsidRDefault="00C759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D9441B5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https://m.edsoo.ru/44204dce</w:t>
              </w:r>
            </w:hyperlink>
          </w:p>
        </w:tc>
      </w:tr>
      <w:tr w:rsidR="00C75948" w14:paraId="7001FBB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32E6077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537664E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Глобальные и локальные системы позиционирования. Теория ручного управления беспилотным воздушным судном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95CBD90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5E127A3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9BA6863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F438572" w14:textId="77777777" w:rsidR="00C75948" w:rsidRDefault="00C759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C6313F9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https://m.edsoo.ru/8517f91a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https://m.edsoo.ru/3ff14172</w:t>
              </w:r>
            </w:hyperlink>
          </w:p>
        </w:tc>
      </w:tr>
      <w:tr w:rsidR="00C75948" w14:paraId="6302BFE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7228788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2B61D30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Теория ручного управления беспилотным воздушным судном. Области применения беспилотных авиационных систем. Практическая работа «БЛА в повседневной жизни. Идеи для проекта»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F8A776E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E148B41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52F23B7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C79FAEB" w14:textId="77777777" w:rsidR="00C75948" w:rsidRDefault="00C759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E9C089A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https://m.edsoo.ru/30fa639b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https://m.edsoo.ru/a990e196</w:t>
              </w:r>
            </w:hyperlink>
          </w:p>
        </w:tc>
      </w:tr>
      <w:tr w:rsidR="00C75948" w14:paraId="2DCC5FA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B88F774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08A049E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Групповой учебный проект по модулю «Робототехника». Разработка учебного проекта по робототехнике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9DFF564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FD5EEEA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D3B954C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1DB5C0E" w14:textId="77777777" w:rsidR="00C75948" w:rsidRDefault="00C759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7673796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https://m.edsoo.ru/b262aa73</w:t>
              </w:r>
            </w:hyperlink>
          </w:p>
        </w:tc>
      </w:tr>
      <w:tr w:rsidR="00C75948" w14:paraId="40ED703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47EFC5D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6A43C12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Групповой учебный проект по модулю «Робототехника». Защита проекта. Мир профессий в робототехнике: инженер-изобретатель, конструктор БЛА, оператор БЛА, сервисный инженер-робототехник и другие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5A178E6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EA7DAC8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8811294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AB2B57F" w14:textId="77777777" w:rsidR="00C75948" w:rsidRDefault="00C759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4E99B08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https://m.edsoo.ru/6413e61a</w:t>
              </w:r>
            </w:hyperlink>
          </w:p>
        </w:tc>
      </w:tr>
      <w:tr w:rsidR="00C75948" w14:paraId="09459E0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FF63CC0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48584FD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сельскохозяйственного производства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14BC5D7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2F17A1B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4E65612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380B88D" w14:textId="77777777" w:rsidR="00C75948" w:rsidRDefault="00C759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C349BB0" w14:textId="77777777" w:rsidR="00C75948" w:rsidRDefault="00C75948">
            <w:pPr>
              <w:spacing w:after="0"/>
              <w:ind w:left="135"/>
            </w:pPr>
          </w:p>
        </w:tc>
      </w:tr>
      <w:tr w:rsidR="00C75948" w14:paraId="667B4D1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ECD6750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90134F1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Агропромышленные комплексы в регионе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E58C2F6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E3C4729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982CA08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98D8274" w14:textId="77777777" w:rsidR="00C75948" w:rsidRDefault="00C759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4D2650C" w14:textId="77777777" w:rsidR="00C75948" w:rsidRDefault="00C75948">
            <w:pPr>
              <w:spacing w:after="0"/>
              <w:ind w:left="135"/>
            </w:pPr>
          </w:p>
        </w:tc>
      </w:tr>
      <w:tr w:rsidR="00C75948" w14:paraId="17ED74D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34902A9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2F7D3AD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и роботизация сельскохозяйственного производства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8807C39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42A7185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B51DAD9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E45A75F" w14:textId="77777777" w:rsidR="00C75948" w:rsidRDefault="00C759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132E0FA" w14:textId="77777777" w:rsidR="00C75948" w:rsidRDefault="00C75948">
            <w:pPr>
              <w:spacing w:after="0"/>
              <w:ind w:left="135"/>
            </w:pPr>
          </w:p>
        </w:tc>
      </w:tr>
      <w:tr w:rsidR="00C75948" w14:paraId="4B763FB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BA93C46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679FD51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профессий. Сельскохозяйственные профессии: агроном, агрохимик и другие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0F7F13E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2EEAD78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981952F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B44F595" w14:textId="77777777" w:rsidR="00C75948" w:rsidRDefault="00C759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F8E26E0" w14:textId="77777777" w:rsidR="00C75948" w:rsidRDefault="00C75948">
            <w:pPr>
              <w:spacing w:after="0"/>
              <w:ind w:left="135"/>
            </w:pPr>
          </w:p>
        </w:tc>
      </w:tr>
      <w:tr w:rsidR="00C75948" w14:paraId="66A2B5D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277D967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ADC108C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Животноводческие предприятия. Практическая работа «Анализ функционирования животноводческих комплексов региона»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7739352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7E756B3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0F60DCA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A7B9C20" w14:textId="77777777" w:rsidR="00C75948" w:rsidRDefault="00C759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3217C19" w14:textId="77777777" w:rsidR="00C75948" w:rsidRDefault="00C75948">
            <w:pPr>
              <w:spacing w:after="0"/>
              <w:ind w:left="135"/>
            </w:pPr>
          </w:p>
        </w:tc>
      </w:tr>
      <w:tr w:rsidR="00C75948" w14:paraId="41C2EAE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B276642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18AA156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цифровых технологий в животноводстве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E5C0BED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C4258F7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85BE72D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8C09579" w14:textId="77777777" w:rsidR="00C75948" w:rsidRDefault="00C759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F32FA8D" w14:textId="77777777" w:rsidR="00C75948" w:rsidRDefault="00C75948">
            <w:pPr>
              <w:spacing w:after="0"/>
              <w:ind w:left="135"/>
            </w:pPr>
          </w:p>
        </w:tc>
      </w:tr>
      <w:tr w:rsidR="00C75948" w14:paraId="09F6C1E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DB9BD03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994FEED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«Искусственный интеллект и другие цифровые технологии в животноводстве»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4046DB1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8F0DD7E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B6DFB79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5551C7D" w14:textId="77777777" w:rsidR="00C75948" w:rsidRDefault="00C759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D329E7C" w14:textId="77777777" w:rsidR="00C75948" w:rsidRDefault="00C75948">
            <w:pPr>
              <w:spacing w:after="0"/>
              <w:ind w:left="135"/>
            </w:pPr>
          </w:p>
        </w:tc>
      </w:tr>
      <w:tr w:rsidR="00C75948" w14:paraId="6202145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A7A9ADB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C93A3C5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профессий. Профессии, связанные с деятельностью животновода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6FE78BC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B6A98AA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36F9FD4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C535B57" w14:textId="77777777" w:rsidR="00C75948" w:rsidRDefault="00C7594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4E3CB7B" w14:textId="77777777" w:rsidR="00C75948" w:rsidRDefault="00C75948">
            <w:pPr>
              <w:spacing w:after="0"/>
              <w:ind w:left="135"/>
            </w:pPr>
          </w:p>
        </w:tc>
      </w:tr>
      <w:tr w:rsidR="00C75948" w14:paraId="5C69848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4D2FB64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2D02DE22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21077AC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CCBD99A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367B3CD" w14:textId="77777777" w:rsidR="00C75948" w:rsidRDefault="00C75948"/>
        </w:tc>
      </w:tr>
    </w:tbl>
    <w:p w14:paraId="570F278E" w14:textId="77777777" w:rsidR="00C75948" w:rsidRDefault="00C75948">
      <w:pPr>
        <w:sectPr w:rsidR="00C7594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B6D68F8" w14:textId="77777777" w:rsidR="00C75948" w:rsidRDefault="00C75948">
      <w:pPr>
        <w:sectPr w:rsidR="00C7594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F60F1FF" w14:textId="77777777" w:rsidR="00C75948" w:rsidRDefault="00000000">
      <w:pPr>
        <w:spacing w:after="0"/>
        <w:ind w:left="120"/>
      </w:pPr>
      <w:bookmarkStart w:id="30" w:name="block-78268152"/>
      <w:bookmarkEnd w:id="2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35309FE0" w14:textId="77777777" w:rsidR="00C75948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(ИНВАРИАНТНЫЕ + ВАРИАТИВНЫЙ МОДУЛЬ «АВТОМАТИЗИРОВАННЫЕ СИСТЕМЫ»)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4073"/>
        <w:gridCol w:w="1145"/>
        <w:gridCol w:w="1841"/>
        <w:gridCol w:w="1910"/>
        <w:gridCol w:w="1347"/>
        <w:gridCol w:w="2873"/>
      </w:tblGrid>
      <w:tr w:rsidR="00C75948" w14:paraId="6FE9D038" w14:textId="77777777">
        <w:trPr>
          <w:trHeight w:val="144"/>
          <w:tblCellSpacing w:w="20" w:type="nil"/>
        </w:trPr>
        <w:tc>
          <w:tcPr>
            <w:tcW w:w="3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5721EDB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616802B" w14:textId="77777777" w:rsidR="00C75948" w:rsidRDefault="00C75948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83FA579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4CBBE11B" w14:textId="77777777" w:rsidR="00C75948" w:rsidRDefault="00C7594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EB7B3F4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87F8E1A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607B5BF4" w14:textId="77777777" w:rsidR="00C75948" w:rsidRDefault="00C75948">
            <w:pPr>
              <w:spacing w:after="0"/>
              <w:ind w:left="135"/>
            </w:pPr>
          </w:p>
        </w:tc>
        <w:tc>
          <w:tcPr>
            <w:tcW w:w="19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78377AE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09933877" w14:textId="77777777" w:rsidR="00C75948" w:rsidRDefault="00C75948">
            <w:pPr>
              <w:spacing w:after="0"/>
              <w:ind w:left="135"/>
            </w:pPr>
          </w:p>
        </w:tc>
      </w:tr>
      <w:tr w:rsidR="00C75948" w14:paraId="5772E96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7E5EDE0" w14:textId="77777777" w:rsidR="00C75948" w:rsidRDefault="00C7594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AE39C31" w14:textId="77777777" w:rsidR="00C75948" w:rsidRDefault="00C75948"/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18EBDA58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B2433F1" w14:textId="77777777" w:rsidR="00C75948" w:rsidRDefault="00C75948">
            <w:pPr>
              <w:spacing w:after="0"/>
              <w:ind w:left="135"/>
            </w:pP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6E97374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4FEE6E1" w14:textId="77777777" w:rsidR="00C75948" w:rsidRDefault="00C75948">
            <w:pPr>
              <w:spacing w:after="0"/>
              <w:ind w:left="135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1EC395B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E6115F2" w14:textId="77777777" w:rsidR="00C75948" w:rsidRDefault="00C7594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D93E676" w14:textId="77777777" w:rsidR="00C75948" w:rsidRDefault="00C7594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DFD3F51" w14:textId="77777777" w:rsidR="00C75948" w:rsidRDefault="00C75948"/>
        </w:tc>
      </w:tr>
      <w:tr w:rsidR="00C75948" w14:paraId="675723D4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6E711298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2E34CEE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в экономике и производстве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50AF5BD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082451A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50A1E770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6E388A3A" w14:textId="77777777" w:rsidR="00C75948" w:rsidRDefault="00C7594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A1BCB69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https://m.edsoo.ru/e93fa2dc</w:t>
              </w:r>
            </w:hyperlink>
          </w:p>
        </w:tc>
      </w:tr>
      <w:tr w:rsidR="00C75948" w14:paraId="40874BBC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15066E0F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2B8FA76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Инновации на производстве. Инновационные предприятия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7D6D3F81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632A325F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64DB3FC0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A298F67" w14:textId="77777777" w:rsidR="00C75948" w:rsidRDefault="00C7594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376F366A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https://m.edsoo.ru/022969c6</w:t>
              </w:r>
            </w:hyperlink>
          </w:p>
        </w:tc>
      </w:tr>
      <w:tr w:rsidR="00C75948" w14:paraId="5893A3D2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21715339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3928914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труда. Трудовые ресурсы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77A16FCC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074AD368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5C9CFEA4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DE1CCD2" w14:textId="77777777" w:rsidR="00C75948" w:rsidRDefault="00C7594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A7B55B4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https://m.edsoo.ru/fc523127</w:t>
              </w:r>
            </w:hyperlink>
          </w:p>
        </w:tc>
      </w:tr>
      <w:tr w:rsidR="00C75948" w14:paraId="390B4FCE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3300896E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6A50825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профессий. Профориентационный групповой проект «Мир профессий»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74363C58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5FB5F20E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6213E71D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096302F" w14:textId="77777777" w:rsidR="00C75948" w:rsidRDefault="00C7594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CC33D17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https://m.edsoo.ru/5d360266</w:t>
              </w:r>
            </w:hyperlink>
          </w:p>
        </w:tc>
      </w:tr>
      <w:tr w:rsidR="00C75948" w14:paraId="69414909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02017160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C6713B2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Технология построения трехмерных моделей в САПР. Современные компетенции, востребованные в сфере компьютерной графики и черчения, востребованные на рынке труда: рендер-артист (визуализатор), дизайнер и другие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96B4065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52926462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5521DE44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F58A84E" w14:textId="77777777" w:rsidR="00C75948" w:rsidRDefault="00C7594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73D6465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https://m.edsoo.ru/1c4306db</w:t>
              </w:r>
            </w:hyperlink>
          </w:p>
        </w:tc>
      </w:tr>
      <w:tr w:rsidR="00C75948" w14:paraId="2F0F662D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089BD004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C87D296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 и моделирование в САПР. Практическая работа «Создание трехмерной модели в САПР»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1A6B9FA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5439A4D4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42754044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72F5615" w14:textId="77777777" w:rsidR="00C75948" w:rsidRDefault="00C7594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E063440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https://m.edsoo.ru/68498350</w:t>
              </w:r>
            </w:hyperlink>
          </w:p>
        </w:tc>
      </w:tr>
      <w:tr w:rsidR="00C75948" w14:paraId="3DE30697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CCF878A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08FA601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чертежа в САПР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1E04B5A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4B7B779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47069FDB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642F7AFC" w14:textId="77777777" w:rsidR="00C75948" w:rsidRDefault="00C7594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C8DFB01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https://m.edsoo.ru/7db1d2e3</w:t>
              </w:r>
            </w:hyperlink>
          </w:p>
        </w:tc>
      </w:tr>
      <w:tr w:rsidR="00C75948" w14:paraId="2A24DC18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4980B5A8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9C5CFF6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«Построение чертежа на основе трехмерной модели»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4C7F9B7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66C3CA27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002F30DC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D72109C" w14:textId="77777777" w:rsidR="00C75948" w:rsidRDefault="00C7594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BF3FC5B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https://m.edsoo.ru/5c230810</w:t>
              </w:r>
            </w:hyperlink>
          </w:p>
        </w:tc>
      </w:tr>
      <w:tr w:rsidR="00C75948" w14:paraId="5706901F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631C3E90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D98FCD8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Прототипирование. Сферы применения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0128BED8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132E05D1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67A1CFE2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5B0F5D8" w14:textId="77777777" w:rsidR="00C75948" w:rsidRDefault="00C7594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30D42E72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https://m.edsoo.ru/1c58913d</w:t>
              </w:r>
            </w:hyperlink>
          </w:p>
        </w:tc>
      </w:tr>
      <w:tr w:rsidR="00C75948" w14:paraId="40EB6751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31D3E4C2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8FBA4BE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создания визуальных моделей. Практическая работа «Инструменты программного обеспечения для создания и печати 3D-моделей»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58EBE4B0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6CB121B4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6266FA90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3A7500A" w14:textId="77777777" w:rsidR="00C75948" w:rsidRDefault="00C7594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64B64E6C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https://m.edsoo.ru/53fc29b6</w:t>
              </w:r>
            </w:hyperlink>
          </w:p>
        </w:tc>
      </w:tr>
      <w:tr w:rsidR="00C75948" w14:paraId="2CCF5523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21E75F5A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441B9C4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прототипов. Технология 3D-печати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8806547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60BA1CCC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5EEFAD4D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BD85218" w14:textId="77777777" w:rsidR="00C75948" w:rsidRDefault="00C7594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4D22482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https://m.edsoo.ru/7aa874a1</w:t>
              </w:r>
            </w:hyperlink>
          </w:p>
        </w:tc>
      </w:tr>
      <w:tr w:rsidR="00C75948" w14:paraId="628469E4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2901E540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8C4914E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 «Прототип изделия из пластмассы (других материалов (по выбору)»: обоснование проекта, анализ ресурсов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38073AFF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086F246D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AD530A2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FB771D2" w14:textId="77777777" w:rsidR="00C75948" w:rsidRDefault="00C7594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B965D41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https://m.edsoo.ru/6043ffe9</w:t>
              </w:r>
            </w:hyperlink>
          </w:p>
        </w:tc>
      </w:tr>
      <w:tr w:rsidR="00C75948" w14:paraId="33FEF683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0CDF4385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C2E0A2C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3D-принтеров. Индивидуальный творческий (учебный) проект «Прототип изделия из пластмассы (других материалов по выбору)»: выполнение эскиза проектного изделия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3D49376A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CDFBA0B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6DF11E58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6261AD1" w14:textId="77777777" w:rsidR="00C75948" w:rsidRDefault="00C7594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EDF9FB7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https://m.edsoo.ru/2a20c998</w:t>
              </w:r>
            </w:hyperlink>
          </w:p>
        </w:tc>
      </w:tr>
      <w:tr w:rsidR="00C75948" w14:paraId="19BF418F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743E0EC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21895B3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3D-принтер, устройство, использование для создания прототипов. Индивидуальный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творческий (учебный) проект «Прототип изделия из пластмассы (других материалов (по выбору)»: выполнение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433D74E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3D7BF07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6C83466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98F2A7B" w14:textId="77777777" w:rsidR="00C75948" w:rsidRDefault="00C7594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45DB396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https://m.edsoo.ru/91dac51b</w:t>
              </w:r>
            </w:hyperlink>
          </w:p>
        </w:tc>
      </w:tr>
      <w:tr w:rsidR="00C75948" w14:paraId="632B226D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942CA0A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24DB939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Настройка 3D-принтера и печать прототипа. Основные ошибки в настройках слайсера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AC7A683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84BAB28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19F206E2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4FECE69" w14:textId="77777777" w:rsidR="00C75948" w:rsidRDefault="00C7594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6E4188D4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https://m.edsoo.ru/98dfbc7b</w:t>
              </w:r>
            </w:hyperlink>
          </w:p>
        </w:tc>
      </w:tr>
      <w:tr w:rsidR="00C75948" w14:paraId="519FDEAE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08D4A1B8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04CB575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 «Прототип изделия из пластмассы (других материалов по выбору)»: выполнение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79DA2A62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198EC7C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2B526B1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A9A1F62" w14:textId="77777777" w:rsidR="00C75948" w:rsidRDefault="00C7594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5B2A63B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https://m.edsoo.ru/29c5dcf6</w:t>
              </w:r>
            </w:hyperlink>
          </w:p>
        </w:tc>
      </w:tr>
      <w:tr w:rsidR="00C75948" w14:paraId="5AADA8E6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D2E8A5B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D7EBA65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 «Прототип изделия из пластмассы (других материалов по выбору)»: подготовка к защите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01C19FEB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C20AB25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0C52B42A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BD67444" w14:textId="77777777" w:rsidR="00C75948" w:rsidRDefault="00C7594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D3739B5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https://m.edsoo.ru/228098f2</w:t>
              </w:r>
            </w:hyperlink>
          </w:p>
        </w:tc>
      </w:tr>
      <w:tr w:rsidR="00C75948" w14:paraId="3C666D51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33558B8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0996A87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качества и постобработка распечатанных деталей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58989528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09F10BF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1525AD6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6F73897F" w14:textId="77777777" w:rsidR="00C75948" w:rsidRDefault="00C7594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3E6ED176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https://m.edsoo.ru/08ec6b91</w:t>
              </w:r>
            </w:hyperlink>
          </w:p>
        </w:tc>
      </w:tr>
      <w:tr w:rsidR="00C75948" w14:paraId="0C13F9E7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407C80E9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36A453D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проекта «Прототип изделия из пластмассы (других материалов (по выбору)» к защите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1EEED96E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C180124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4FF0940D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B6C859F" w14:textId="77777777" w:rsidR="00C75948" w:rsidRDefault="00C7594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6D4F08DD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https://m.edsoo.ru/99be83cf</w:t>
              </w:r>
            </w:hyperlink>
          </w:p>
        </w:tc>
      </w:tr>
      <w:tr w:rsidR="00C75948" w14:paraId="1DBD1FA2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566D0E1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4685043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Профессии, связанные с 3D-печатью, прототипированием: специалист в области аддитивных технологий оператор 3D-печати, инженер 3D-печати и др. Защита проекта «Прототип изделия из пластмассы (других материалов (по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выбору)»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30DBCC05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B2E9FB3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46B18598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35F03E5" w14:textId="77777777" w:rsidR="00C75948" w:rsidRDefault="00C7594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F251C58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https://m.edsoo.ru/ce4836b9</w:t>
              </w:r>
            </w:hyperlink>
          </w:p>
        </w:tc>
      </w:tr>
      <w:tr w:rsidR="00C75948" w14:paraId="2A63D26F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B733E26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F242FC5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7A4944B2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67DD6057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2C5D73A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6ADE9BF1" w14:textId="77777777" w:rsidR="00C75948" w:rsidRDefault="00C7594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79115E83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https://m.edsoo.ru/0a84537a</w:t>
              </w:r>
            </w:hyperlink>
          </w:p>
        </w:tc>
      </w:tr>
      <w:tr w:rsidR="00C75948" w14:paraId="03B6829C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28CB621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B33E69A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1122A140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890DF1A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68CBD3E4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6E8CBDF2" w14:textId="77777777" w:rsidR="00C75948" w:rsidRDefault="00C7594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85FF13D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https://m.edsoo.ru/b2cbbb2f</w:t>
              </w:r>
            </w:hyperlink>
          </w:p>
        </w:tc>
      </w:tr>
      <w:tr w:rsidR="00C75948" w14:paraId="737BA611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0BBD5F29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AF85C1E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Беспилотные воздушные суда. История развития беспилотного авиастроения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4F2DBE4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13EA9060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8B15E7C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78289F2" w14:textId="77777777" w:rsidR="00C75948" w:rsidRDefault="00C7594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5F2ED05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https://m.edsoo.ru/8a29346b</w:t>
              </w:r>
            </w:hyperlink>
          </w:p>
        </w:tc>
      </w:tr>
      <w:tr w:rsidR="00C75948" w14:paraId="5B2E9281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699EBE6D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9FC5D4D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Аэродинамика БЛА. Конструкция БЛА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3194168F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19323FA6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7C072A9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6CFB8F70" w14:textId="77777777" w:rsidR="00C75948" w:rsidRDefault="00C7594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9BAB7EC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https://m.edsoo.ru/5998316e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https://m.edsoo.ru/e87c3134</w:t>
              </w:r>
            </w:hyperlink>
          </w:p>
        </w:tc>
      </w:tr>
      <w:tr w:rsidR="00C75948" w14:paraId="53DFE967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24B73A6D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4494017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компоненты и системы управления БЛА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92C79B0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A452BC8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AAD5F23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827A67F" w14:textId="77777777" w:rsidR="00C75948" w:rsidRDefault="00C7594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142B1561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https://m.edsoo.ru/9e9cf797</w:t>
              </w:r>
            </w:hyperlink>
          </w:p>
        </w:tc>
      </w:tr>
      <w:tr w:rsidR="00C75948" w14:paraId="03AF78C3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009F2FA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8BB4381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мультикоптерных аппаратов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331967CF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0B02FA9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22160D4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58C775D" w14:textId="77777777" w:rsidR="00C75948" w:rsidRDefault="00C7594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38CBF62A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https://m.edsoo.ru/44204dce</w:t>
              </w:r>
            </w:hyperlink>
          </w:p>
        </w:tc>
      </w:tr>
      <w:tr w:rsidR="00C75948" w14:paraId="0BEBBC41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DB87999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91DDB98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Глобальные и локальные системы позиционирования. Теория ручного управления беспилотным воздушным судном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797E172E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54C2C0E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0643081B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49AA064" w14:textId="77777777" w:rsidR="00C75948" w:rsidRDefault="00C7594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B07F917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https://m.edsoo.ru/8517f91a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https://m.edsoo.ru/3ff14172</w:t>
              </w:r>
            </w:hyperlink>
          </w:p>
        </w:tc>
      </w:tr>
      <w:tr w:rsidR="00C75948" w14:paraId="095A0A96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6DA1B55E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FB7DA58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Автоматизированные системы, используемые на промышленных предприятиях региона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7B406444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053801B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4E66924E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00795F9" w14:textId="77777777" w:rsidR="00C75948" w:rsidRDefault="00C7594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E1150EA" w14:textId="77777777" w:rsidR="00C75948" w:rsidRDefault="00C75948">
            <w:pPr>
              <w:spacing w:after="0"/>
              <w:ind w:left="135"/>
            </w:pPr>
          </w:p>
        </w:tc>
      </w:tr>
      <w:tr w:rsidR="00C75948" w14:paraId="447C1F62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E54CD58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656934A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автоматизированных систем, их применение на производстве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725D746B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06481480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16472E12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3BF2B86" w14:textId="77777777" w:rsidR="00C75948" w:rsidRDefault="00C7594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17F59C5B" w14:textId="77777777" w:rsidR="00C75948" w:rsidRDefault="00C75948">
            <w:pPr>
              <w:spacing w:after="0"/>
              <w:ind w:left="135"/>
            </w:pPr>
          </w:p>
        </w:tc>
      </w:tr>
      <w:tr w:rsidR="00C75948" w14:paraId="3E828CC0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68CCC1A6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22DEF59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электрических цепей, соединение проводников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0743EE58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541B649C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9EF88D1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5609317" w14:textId="77777777" w:rsidR="00C75948" w:rsidRDefault="00C7594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4F7B90A" w14:textId="77777777" w:rsidR="00C75948" w:rsidRDefault="00C75948">
            <w:pPr>
              <w:spacing w:after="0"/>
              <w:ind w:left="135"/>
            </w:pPr>
          </w:p>
        </w:tc>
      </w:tr>
      <w:tr w:rsidR="00C75948" w14:paraId="535B3B10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315E6C9B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E793B65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электрические устройства и системы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5BE8574C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B69F4FE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AE8B42D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C54FE96" w14:textId="77777777" w:rsidR="00C75948" w:rsidRDefault="00C7594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3B78AF9" w14:textId="77777777" w:rsidR="00C75948" w:rsidRDefault="00C75948">
            <w:pPr>
              <w:spacing w:after="0"/>
              <w:ind w:left="135"/>
            </w:pPr>
          </w:p>
        </w:tc>
      </w:tr>
      <w:tr w:rsidR="00C75948" w14:paraId="0231ADA2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6DF5AF06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5486DB2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Реализация проекта по модулю «Автоматизированные системы»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6A50A86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4918DBF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1EF7B4C7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FDEE859" w14:textId="77777777" w:rsidR="00C75948" w:rsidRDefault="00C7594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5845EB2" w14:textId="77777777" w:rsidR="00C75948" w:rsidRDefault="00C75948">
            <w:pPr>
              <w:spacing w:after="0"/>
              <w:ind w:left="135"/>
            </w:pPr>
          </w:p>
        </w:tc>
      </w:tr>
      <w:tr w:rsidR="00C75948" w14:paraId="10C1CCCD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46DEC098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A8F6F85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проекта по модулю «Автоматизированные системы» к защите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1BB62C2B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6C921D9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5D244C76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4962169" w14:textId="77777777" w:rsidR="00C75948" w:rsidRDefault="00C7594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1E8C8B1E" w14:textId="77777777" w:rsidR="00C75948" w:rsidRDefault="00C75948">
            <w:pPr>
              <w:spacing w:after="0"/>
              <w:ind w:left="135"/>
            </w:pPr>
          </w:p>
        </w:tc>
      </w:tr>
      <w:tr w:rsidR="00C75948" w14:paraId="4D1B1EB6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5DA9236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D28153B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по модулю «Автоматизированные системы»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5C35CC3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12CA8700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EA9BC86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0B2635B" w14:textId="77777777" w:rsidR="00C75948" w:rsidRDefault="00C75948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669A6B81" w14:textId="77777777" w:rsidR="00C75948" w:rsidRDefault="00C75948">
            <w:pPr>
              <w:spacing w:after="0"/>
              <w:ind w:left="135"/>
            </w:pPr>
          </w:p>
        </w:tc>
      </w:tr>
      <w:tr w:rsidR="00C75948" w14:paraId="608401E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47606B5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14:paraId="5EEC1862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2703E25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470CE36A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47D2868" w14:textId="77777777" w:rsidR="00C75948" w:rsidRDefault="00C75948"/>
        </w:tc>
      </w:tr>
    </w:tbl>
    <w:p w14:paraId="43492EB7" w14:textId="77777777" w:rsidR="00C75948" w:rsidRDefault="00C75948">
      <w:pPr>
        <w:sectPr w:rsidR="00C7594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99206BB" w14:textId="77777777" w:rsidR="00C75948" w:rsidRDefault="00C75948">
      <w:pPr>
        <w:sectPr w:rsidR="00C7594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219357D" w14:textId="77777777" w:rsidR="00C75948" w:rsidRDefault="00000000">
      <w:pPr>
        <w:spacing w:after="0"/>
        <w:ind w:left="120"/>
      </w:pPr>
      <w:bookmarkStart w:id="31" w:name="block-78268153"/>
      <w:bookmarkEnd w:id="3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3C25B20F" w14:textId="77777777" w:rsidR="00C75948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7"/>
        <w:gridCol w:w="4096"/>
        <w:gridCol w:w="1136"/>
        <w:gridCol w:w="1841"/>
        <w:gridCol w:w="1910"/>
        <w:gridCol w:w="1347"/>
        <w:gridCol w:w="2873"/>
      </w:tblGrid>
      <w:tr w:rsidR="00C75948" w14:paraId="72A5FD31" w14:textId="77777777">
        <w:trPr>
          <w:trHeight w:val="144"/>
          <w:tblCellSpacing w:w="20" w:type="nil"/>
        </w:trPr>
        <w:tc>
          <w:tcPr>
            <w:tcW w:w="35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D2CC564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99D3BF0" w14:textId="77777777" w:rsidR="00C75948" w:rsidRDefault="00C75948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01118E9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5AF5A1B9" w14:textId="77777777" w:rsidR="00C75948" w:rsidRDefault="00C7594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C4A1272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0B269E4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37953ECC" w14:textId="77777777" w:rsidR="00C75948" w:rsidRDefault="00C75948">
            <w:pPr>
              <w:spacing w:after="0"/>
              <w:ind w:left="135"/>
            </w:pPr>
          </w:p>
        </w:tc>
        <w:tc>
          <w:tcPr>
            <w:tcW w:w="192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396F252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00DB284F" w14:textId="77777777" w:rsidR="00C75948" w:rsidRDefault="00C75948">
            <w:pPr>
              <w:spacing w:after="0"/>
              <w:ind w:left="135"/>
            </w:pPr>
          </w:p>
        </w:tc>
      </w:tr>
      <w:tr w:rsidR="00C75948" w14:paraId="1B76ABA4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4EF3E3B" w14:textId="77777777" w:rsidR="00C75948" w:rsidRDefault="00C7594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933455C" w14:textId="77777777" w:rsidR="00C75948" w:rsidRDefault="00C75948"/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4EF8B1CA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5C96448" w14:textId="77777777" w:rsidR="00C75948" w:rsidRDefault="00C75948">
            <w:pPr>
              <w:spacing w:after="0"/>
              <w:ind w:left="135"/>
            </w:pP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0A18E617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83FC237" w14:textId="77777777" w:rsidR="00C75948" w:rsidRDefault="00C75948">
            <w:pPr>
              <w:spacing w:after="0"/>
              <w:ind w:left="135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410AAB38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1576B45" w14:textId="77777777" w:rsidR="00C75948" w:rsidRDefault="00C7594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1BB0D6F" w14:textId="77777777" w:rsidR="00C75948" w:rsidRDefault="00C7594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FFF2D39" w14:textId="77777777" w:rsidR="00C75948" w:rsidRDefault="00C75948"/>
        </w:tc>
      </w:tr>
      <w:tr w:rsidR="00C75948" w14:paraId="7E978FDD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32A37471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3B6DFED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Предприниматель и предпринимательство. Практическая работа «Мозговой штурм» на тему: открытие собственного предприятия (дела)»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59B96EDF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39DF50CE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472BC8F9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5C9E600" w14:textId="77777777" w:rsidR="00C75948" w:rsidRDefault="00C759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5D897D44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https://m.edsoo.ru/ccf3b556</w:t>
              </w:r>
            </w:hyperlink>
          </w:p>
        </w:tc>
      </w:tr>
      <w:tr w:rsidR="00C75948" w14:paraId="4E461D6D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1776FC49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AB93EAE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Предпринимательская деятельность. Практическая работа «Анализ предпринимательской среды»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3FA681F6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71D491A8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02E4CB54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E58FB35" w14:textId="77777777" w:rsidR="00C75948" w:rsidRDefault="00C759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56A9E1BE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https://m.edsoo.ru/9e05926c</w:t>
              </w:r>
            </w:hyperlink>
          </w:p>
        </w:tc>
      </w:tr>
      <w:tr w:rsidR="00C75948" w14:paraId="56CD35A2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72E3AB8C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339089B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Бизнес-планирование. Практическая работа «Разработка бизнес-плана»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5E0BE7C4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09C732A8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39EF1273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23A3A131" w14:textId="77777777" w:rsidR="00C75948" w:rsidRDefault="00C759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576B9F5A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https://m.edsoo.ru/49ed2b96</w:t>
              </w:r>
            </w:hyperlink>
          </w:p>
        </w:tc>
      </w:tr>
      <w:tr w:rsidR="00C75948" w14:paraId="3A4909C5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198F5DF2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C13DB71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Технологическое предпринимательство. Практическая работа «Идеи для технологического предпринимательства»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10D63F51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0647C1EC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09E736C1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062C508D" w14:textId="77777777" w:rsidR="00C75948" w:rsidRDefault="00C759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6D1ADACE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https://m.edsoo.ru/a002d08f</w:t>
              </w:r>
            </w:hyperlink>
          </w:p>
        </w:tc>
      </w:tr>
      <w:tr w:rsidR="00C75948" w14:paraId="39C5333F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1F08AB00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A94F013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Технология создания объемных моделей в САПР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2ECAD0E9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35BD437A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38D26814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AEF890D" w14:textId="77777777" w:rsidR="00C75948" w:rsidRDefault="00C759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5269A3FE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https://m.edsoo.ru/4c12ec4d</w:t>
              </w:r>
            </w:hyperlink>
          </w:p>
        </w:tc>
      </w:tr>
      <w:tr w:rsidR="00C75948" w14:paraId="24DE2A9C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5D4BC7E9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F410F2F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«Выполнение трехмерной объемной модели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изделия в САПР»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3DF05A3D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48C299AC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6C8E2835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24A97975" w14:textId="77777777" w:rsidR="00C75948" w:rsidRDefault="00C759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14A54F41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https://m.edsoo.ru/6fbf2b2e</w:t>
              </w:r>
            </w:hyperlink>
          </w:p>
        </w:tc>
      </w:tr>
      <w:tr w:rsidR="00C75948" w14:paraId="28C3F74D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7A156CC6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2FADA6C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чертежей с использованием разрезов и сечений в САПР. Практическая работа «Выполнение чертежа с использованием разрезов и сечений в САПР»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0C9A29B2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113E3795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1AE6FF29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2AD78BEE" w14:textId="77777777" w:rsidR="00C75948" w:rsidRDefault="00C759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2A20009B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https://m.edsoo.ru/52e14c9b</w:t>
              </w:r>
            </w:hyperlink>
          </w:p>
        </w:tc>
      </w:tr>
      <w:tr w:rsidR="00C75948" w14:paraId="31A6E333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00F31945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91D2CCF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Профессии, связанные с изучаемыми технологиями, проектированием с использованием САПР, их востребованность на рынке труда: архитектурный визуализатор, урбанист, UX-дизайнер и другие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3F4CB247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7C603228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11712152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3C17F2C6" w14:textId="77777777" w:rsidR="00C75948" w:rsidRDefault="00C759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7DC9614E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https://m.edsoo.ru/0b757896</w:t>
              </w:r>
            </w:hyperlink>
          </w:p>
        </w:tc>
      </w:tr>
      <w:tr w:rsidR="00C75948" w14:paraId="7468651C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6A66EAB9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947BB30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Аддитивные технологии. Современные технологии обработки материалов и прототипирование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1FE4DD35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2A06F9A5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68A3FC0A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609084F" w14:textId="77777777" w:rsidR="00C75948" w:rsidRDefault="00C759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5390C87E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https://m.edsoo.ru/bf08c042</w:t>
              </w:r>
            </w:hyperlink>
          </w:p>
        </w:tc>
      </w:tr>
      <w:tr w:rsidR="00C75948" w14:paraId="39BE566E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63FBCD1E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DF8F21B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Аддитивные технологии. Области применения трёхмерного сканирования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626CD976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04DF740A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0B7353E4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62660467" w14:textId="77777777" w:rsidR="00C75948" w:rsidRDefault="00C759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7EC3D48E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https://m.edsoo.ru/c65a2759</w:t>
              </w:r>
            </w:hyperlink>
          </w:p>
        </w:tc>
      </w:tr>
      <w:tr w:rsidR="00C75948" w14:paraId="6C7C02AD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560683C4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2F9CCD2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обратного проектирования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54336D3A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53F23B36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0ED66B19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52D767D0" w14:textId="77777777" w:rsidR="00C75948" w:rsidRDefault="00C759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2CB66636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https://m.edsoo.ru/5d7aded8</w:t>
              </w:r>
            </w:hyperlink>
          </w:p>
        </w:tc>
      </w:tr>
      <w:tr w:rsidR="00C75948" w14:paraId="2740E8F3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6C7F979D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5E84A1C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технологических узлов манипулятора робота в программе компьютерного трехмерного проектирования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6B6FF98C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41C566EC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4D0A3756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BF9C2A6" w14:textId="77777777" w:rsidR="00C75948" w:rsidRDefault="00C759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57AD1D11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https://m.edsoo.ru/8410a8c2</w:t>
              </w:r>
            </w:hyperlink>
          </w:p>
        </w:tc>
      </w:tr>
      <w:tr w:rsidR="00C75948" w14:paraId="340F3155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0035689B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BFAA9E0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сложных объектов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7A53A641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761DF675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7684E79A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63B5FDF2" w14:textId="77777777" w:rsidR="00C75948" w:rsidRDefault="00C759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57DC289F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https://m.edsoo.ru/ff10b626</w:t>
              </w:r>
            </w:hyperlink>
          </w:p>
        </w:tc>
      </w:tr>
      <w:tr w:rsidR="00C75948" w14:paraId="5CB03FCC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45E44DFD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290C105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Этапы аддитивного производства. Основные настройки для выполнения печати на 3D-принтере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6649BC0C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35C01364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24B4C6E9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63F9B7B" w14:textId="77777777" w:rsidR="00C75948" w:rsidRDefault="00C759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113C986D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https://m.edsoo.ru/953748d1</w:t>
              </w:r>
            </w:hyperlink>
          </w:p>
        </w:tc>
      </w:tr>
      <w:tr w:rsidR="00C75948" w14:paraId="3E3B76D0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708C69C5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5C2A3A6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Этапы аддитивного производства. Подготовка к печати. Печать 3D-модели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270D0587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3999C6F0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5B71B62F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3467107A" w14:textId="77777777" w:rsidR="00C75948" w:rsidRDefault="00C759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70EFE545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https://m.edsoo.ru/993f52fe</w:t>
              </w:r>
            </w:hyperlink>
          </w:p>
        </w:tc>
      </w:tr>
      <w:tr w:rsidR="00C75948" w14:paraId="710AA296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0A49CF06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C97DB44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 по модулю «3D-моделирование, прототипирование, макетирование»: обоснование проекта, разработка проекта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78C3A17B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0416ED77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7EA0926B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11E08CE" w14:textId="77777777" w:rsidR="00C75948" w:rsidRDefault="00C759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2844C372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https://m.edsoo.ru/6df4175a</w:t>
              </w:r>
            </w:hyperlink>
          </w:p>
        </w:tc>
      </w:tr>
      <w:tr w:rsidR="00C75948" w14:paraId="121F8400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400C3AD8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03A4F1B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 по модулю «3D-моделирование, прототипирование, макетирование»: выполнение проекта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47F98218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4A00B0E7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178F741F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56699CF" w14:textId="77777777" w:rsidR="00C75948" w:rsidRDefault="00C759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7C277E26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https://m.edsoo.ru/172de0b6</w:t>
              </w:r>
            </w:hyperlink>
          </w:p>
        </w:tc>
      </w:tr>
      <w:tr w:rsidR="00C75948" w14:paraId="4B2EA426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5E17A1C8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BA64ED2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 по модулю «3D-моделирование, прототипирование, макетирование»: подготовка проекта к защите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462AADF9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6E610192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1A862F42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28CFBC23" w14:textId="77777777" w:rsidR="00C75948" w:rsidRDefault="00C759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4471574B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https://m.edsoo.ru/fbb4510e</w:t>
              </w:r>
            </w:hyperlink>
          </w:p>
        </w:tc>
      </w:tr>
      <w:tr w:rsidR="00C75948" w14:paraId="7CD25DDC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575C1FB8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439AE7D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 по модулю «3D-моделирование, прототипирование, макетирование»: защита проекта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33E7A051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57FE1206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49065EC6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46EAFAB" w14:textId="77777777" w:rsidR="00C75948" w:rsidRDefault="00C759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7555EF83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https://m.edsoo.ru/498b1b0a</w:t>
              </w:r>
            </w:hyperlink>
          </w:p>
        </w:tc>
      </w:tr>
      <w:tr w:rsidR="00C75948" w14:paraId="56D2CE89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2D67C911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1996CAB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Профессии, связанные с 3D-технологиями в современном производстве: их востребованность на рынке труда: 3D-дизайнер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оператор (инженер) строительного 3D-принтера, 3D-кондитер, 3D-повар и другие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75EA8747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4154A09C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66A262C0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EB35708" w14:textId="77777777" w:rsidR="00C75948" w:rsidRDefault="00C759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411ED4B4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https://m.edsoo.ru/0469ebdf</w:t>
              </w:r>
            </w:hyperlink>
          </w:p>
        </w:tc>
      </w:tr>
      <w:tr w:rsidR="00C75948" w14:paraId="2EFC3289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704A531B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E631DE1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 робототехники к искусственному интеллекту. Практическая работа. «Анализ направлений применения искусственного интеллекта»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6B7E304E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63100C02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79A98350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71F850D" w14:textId="77777777" w:rsidR="00C75948" w:rsidRDefault="00C759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0F4040A2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https://m.edsoo.ru/e443e3b8</w:t>
              </w:r>
            </w:hyperlink>
          </w:p>
        </w:tc>
      </w:tr>
      <w:tr w:rsidR="00C75948" w14:paraId="5CA5488E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1C2B87A4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CFF5833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и конструирование автоматизированных и роботизированных систем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7AE76A26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1AE03AE7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27407694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6F11CA41" w14:textId="77777777" w:rsidR="00C75948" w:rsidRDefault="00C759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18890C30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https://m.edsoo.ru/ceaf791c</w:t>
              </w:r>
            </w:hyperlink>
          </w:p>
        </w:tc>
      </w:tr>
      <w:tr w:rsidR="00C75948" w14:paraId="3D1B96F8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4BDD557D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5257774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управления от третьего и первого лица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096444DB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66B2435F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5FCF8E18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388B0EDA" w14:textId="77777777" w:rsidR="00C75948" w:rsidRDefault="00C759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49C59CC2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https://m.edsoo.ru/012c83f5</w:t>
              </w:r>
            </w:hyperlink>
          </w:p>
        </w:tc>
      </w:tr>
      <w:tr w:rsidR="00C75948" w14:paraId="318ABF02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667B6F6C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86E7F71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«Визуальное ручное управление БЛА»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321BD989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71751B2F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34A0BFAE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5E63561" w14:textId="77777777" w:rsidR="00C75948" w:rsidRDefault="00C759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3B9A826F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https://m.edsoo.ru/63723ded</w:t>
              </w:r>
            </w:hyperlink>
          </w:p>
        </w:tc>
      </w:tr>
      <w:tr w:rsidR="00C75948" w14:paraId="456990DA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32CE6BAC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40564F3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Компьютерное зрение в робототехнических системах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4DFE9259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3A413287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723C48D8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0DC38494" w14:textId="77777777" w:rsidR="00C75948" w:rsidRDefault="00C759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20C1C9DB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https://m.edsoo.ru/ea555421</w:t>
              </w:r>
            </w:hyperlink>
          </w:p>
        </w:tc>
      </w:tr>
      <w:tr w:rsidR="00C75948" w14:paraId="1D7CB7FE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7DE6E12B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D5936FE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групповым взаимодействием роботов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029F783B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3AD42DA0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78E723D2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5656382F" w14:textId="77777777" w:rsidR="00C75948" w:rsidRDefault="00C759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44B63785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https://m.edsoo.ru/596728f2</w:t>
              </w:r>
            </w:hyperlink>
          </w:p>
        </w:tc>
      </w:tr>
      <w:tr w:rsidR="00C75948" w14:paraId="410180B4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54AB5A79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CBAAD92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«Взаимодействие БЛА»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30A19D2C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43176060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72D90FF9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0C46C024" w14:textId="77777777" w:rsidR="00C75948" w:rsidRDefault="00C759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1145E226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https://m.edsoo.ru/66c926d5</w:t>
              </w:r>
            </w:hyperlink>
          </w:p>
        </w:tc>
      </w:tr>
      <w:tr w:rsidR="00C75948" w14:paraId="5A4D9EDD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71B35C5E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8EB8055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«Интернет вещей». Практическая работа «Создание системы умного освещения»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4DA6EBDC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17B32C7E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4FBEA1E2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5F553936" w14:textId="77777777" w:rsidR="00C75948" w:rsidRDefault="00C759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6380ABD9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https://m.edsoo.ru/68fd1045</w:t>
              </w:r>
            </w:hyperlink>
          </w:p>
        </w:tc>
      </w:tr>
      <w:tr w:rsidR="00C75948" w14:paraId="4EF63670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6ED467DD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5A1727C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Промышленный Интернет вещей. Практическая работа «Система умного полива»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7DB1D9C8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2AFCCC96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3F4164F1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ACA5235" w14:textId="77777777" w:rsidR="00C75948" w:rsidRDefault="00C759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4EC0A13B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https://m.edsoo.ru/4c4b3020</w:t>
              </w:r>
            </w:hyperlink>
          </w:p>
        </w:tc>
      </w:tr>
      <w:tr w:rsidR="00C75948" w14:paraId="446D9DC8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56935701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D7DA5EA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Потребительский Интернет вещей.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Практическая работа «Модель системы безопасности в Умном доме»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0852F913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7229F324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4E61907B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0FF0A7D0" w14:textId="77777777" w:rsidR="00C75948" w:rsidRDefault="00C759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1E6283F9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https://m.edsoo.ru/6c2ecd0a</w:t>
              </w:r>
            </w:hyperlink>
          </w:p>
        </w:tc>
      </w:tr>
      <w:tr w:rsidR="00C75948" w14:paraId="5D96D8EB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3C4ACF95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D0A5D60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Групповой учебно-технический проект по теме «Интернет вещей»: разработка проекта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31ACE1F9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5065ECD7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713BD6B5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FA8DF75" w14:textId="77777777" w:rsidR="00C75948" w:rsidRDefault="00C759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2C914F2A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https://m.edsoo.ru/792d86e5</w:t>
              </w:r>
            </w:hyperlink>
          </w:p>
        </w:tc>
      </w:tr>
      <w:tr w:rsidR="00C75948" w14:paraId="4A854454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7F0CA754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37C3A4D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Групповой учебно-технический проект по теме «Интернет вещей»: подготовка проекта к защите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6FD56E51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69F60B2A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1F174046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5A097420" w14:textId="77777777" w:rsidR="00C75948" w:rsidRDefault="00C759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37B8E065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https://m.edsoo.ru/9a8c16cc</w:t>
              </w:r>
            </w:hyperlink>
          </w:p>
        </w:tc>
      </w:tr>
      <w:tr w:rsidR="00C75948" w14:paraId="4F73EB8D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759B28D9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C7B00F8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Групповой учебно-технический проект по теме «Интернет вещей»: презентация и защита проекта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75E118E9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57859549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3ABCE810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C1F7FC8" w14:textId="77777777" w:rsidR="00C75948" w:rsidRDefault="00C759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5F7610EB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https://m.edsoo.ru/e94cdbca</w:t>
              </w:r>
            </w:hyperlink>
          </w:p>
        </w:tc>
      </w:tr>
      <w:tr w:rsidR="00C75948" w14:paraId="273D4FDC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2D205472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C54532F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профессии в области робототехники, искусственного интеллекта, Интернета вещей: инженер-разработчик в области Интернета вещей, аналитик Интернета вещей, проектировщик инфраструктуры умного дома и другие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5A080DA3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01FFFEB6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54DB2D16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75D7BD5" w14:textId="77777777" w:rsidR="00C75948" w:rsidRDefault="00C759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58649F3A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https://m.edsoo.ru/0a4746a3</w:t>
              </w:r>
            </w:hyperlink>
          </w:p>
        </w:tc>
      </w:tr>
      <w:tr w:rsidR="00C75948" w14:paraId="799787F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62D71F3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48797EF9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7808EE7F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09B26864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C5B6752" w14:textId="77777777" w:rsidR="00C75948" w:rsidRDefault="00C75948"/>
        </w:tc>
      </w:tr>
    </w:tbl>
    <w:p w14:paraId="4547B3AC" w14:textId="77777777" w:rsidR="00C75948" w:rsidRDefault="00C75948">
      <w:pPr>
        <w:sectPr w:rsidR="00C7594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AC49616" w14:textId="77777777" w:rsidR="00C75948" w:rsidRDefault="00C75948">
      <w:pPr>
        <w:sectPr w:rsidR="00C7594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2BECA92" w14:textId="77777777" w:rsidR="00C75948" w:rsidRDefault="00000000">
      <w:pPr>
        <w:spacing w:after="0"/>
        <w:ind w:left="120"/>
      </w:pPr>
      <w:bookmarkStart w:id="32" w:name="block-78268166"/>
      <w:bookmarkEnd w:id="31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3C6E1131" w14:textId="77777777" w:rsidR="00C75948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(ИНВАРИАНТНЫЕ + ВАРИАТИВНЫЙ МОДУЛЬ «АВТОМАТИЗИРОВАННЫЕ СИСТЕМЫ»)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7"/>
        <w:gridCol w:w="4096"/>
        <w:gridCol w:w="1136"/>
        <w:gridCol w:w="1841"/>
        <w:gridCol w:w="1910"/>
        <w:gridCol w:w="1347"/>
        <w:gridCol w:w="2873"/>
      </w:tblGrid>
      <w:tr w:rsidR="00C75948" w14:paraId="4484792A" w14:textId="77777777">
        <w:trPr>
          <w:trHeight w:val="144"/>
          <w:tblCellSpacing w:w="20" w:type="nil"/>
        </w:trPr>
        <w:tc>
          <w:tcPr>
            <w:tcW w:w="35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5964995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191CF97" w14:textId="77777777" w:rsidR="00C75948" w:rsidRDefault="00C75948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1D5B45D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5E752BD3" w14:textId="77777777" w:rsidR="00C75948" w:rsidRDefault="00C7594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01F27E6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64A921F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05D49ADD" w14:textId="77777777" w:rsidR="00C75948" w:rsidRDefault="00C75948">
            <w:pPr>
              <w:spacing w:after="0"/>
              <w:ind w:left="135"/>
            </w:pPr>
          </w:p>
        </w:tc>
        <w:tc>
          <w:tcPr>
            <w:tcW w:w="192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845BD77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36826C60" w14:textId="77777777" w:rsidR="00C75948" w:rsidRDefault="00C75948">
            <w:pPr>
              <w:spacing w:after="0"/>
              <w:ind w:left="135"/>
            </w:pPr>
          </w:p>
        </w:tc>
      </w:tr>
      <w:tr w:rsidR="00C75948" w14:paraId="011832D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9291561" w14:textId="77777777" w:rsidR="00C75948" w:rsidRDefault="00C7594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825EAE7" w14:textId="77777777" w:rsidR="00C75948" w:rsidRDefault="00C75948"/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51B17064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F318951" w14:textId="77777777" w:rsidR="00C75948" w:rsidRDefault="00C75948">
            <w:pPr>
              <w:spacing w:after="0"/>
              <w:ind w:left="135"/>
            </w:pP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4A6DABDC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C67030A" w14:textId="77777777" w:rsidR="00C75948" w:rsidRDefault="00C75948">
            <w:pPr>
              <w:spacing w:after="0"/>
              <w:ind w:left="135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46EC9AF5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E017A73" w14:textId="77777777" w:rsidR="00C75948" w:rsidRDefault="00C7594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9C378A1" w14:textId="77777777" w:rsidR="00C75948" w:rsidRDefault="00C7594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AF76CDC" w14:textId="77777777" w:rsidR="00C75948" w:rsidRDefault="00C75948"/>
        </w:tc>
      </w:tr>
      <w:tr w:rsidR="00C75948" w14:paraId="5C3A978B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1863A3A6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189D19A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Предприниматель и предпринимательство. Практическая работа «Мозговой штурм» на тему: открытие собственного предприятия (дела)»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5F3ACC0F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6DB34C24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127CE21D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5BFB2EB4" w14:textId="77777777" w:rsidR="00C75948" w:rsidRDefault="00C759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4E3B83C2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https://m.edsoo.ru/ccf3b556</w:t>
              </w:r>
            </w:hyperlink>
          </w:p>
        </w:tc>
      </w:tr>
      <w:tr w:rsidR="00C75948" w14:paraId="75C70FC7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4ED4A92E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F6B22F3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Предпринимательская деятельность. Практическая работа «Анализ предпринимательской среды»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5C28AAED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1F324075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65DF93BB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D3354DC" w14:textId="77777777" w:rsidR="00C75948" w:rsidRDefault="00C759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454B534A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https://m.edsoo.ru/9e05926c</w:t>
              </w:r>
            </w:hyperlink>
          </w:p>
        </w:tc>
      </w:tr>
      <w:tr w:rsidR="00C75948" w14:paraId="5B25BB7A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70B53396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288E9B7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Бизнес-планирование. Практическая работа «Разработка бизнес-плана»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097B04CC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4F73CE90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28C85CF4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29A2D309" w14:textId="77777777" w:rsidR="00C75948" w:rsidRDefault="00C759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6686C44D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https://m.edsoo.ru/49ed2b96</w:t>
              </w:r>
            </w:hyperlink>
          </w:p>
        </w:tc>
      </w:tr>
      <w:tr w:rsidR="00C75948" w14:paraId="402415F3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51961AAD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68A3325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Технологическое предпринимательство. Практическая работа «Идеи для технологического предпринимательства»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7ED8D32D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5F2A6327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782AA81B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78004F4" w14:textId="77777777" w:rsidR="00C75948" w:rsidRDefault="00C759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254AC2E8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https://m.edsoo.ru/a002d08f</w:t>
              </w:r>
            </w:hyperlink>
          </w:p>
        </w:tc>
      </w:tr>
      <w:tr w:rsidR="00C75948" w14:paraId="20F9E728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436AD2AF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4216162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Технология создания объемных моделей в САПР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3FA1D653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3EA81362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50FC5949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BFA38AE" w14:textId="77777777" w:rsidR="00C75948" w:rsidRDefault="00C759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495D7262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https://m.edsoo.ru/4c12ec4d</w:t>
              </w:r>
            </w:hyperlink>
          </w:p>
        </w:tc>
      </w:tr>
      <w:tr w:rsidR="00C75948" w14:paraId="4669FFA6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2E259CEF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4024786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«Выполнение трехмерной объемной модели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изделия в САПР»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167EE38E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1CEC8C70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39D473F6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267184F4" w14:textId="77777777" w:rsidR="00C75948" w:rsidRDefault="00C759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6C063D49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https://m.edsoo.ru/6fbf2b2e</w:t>
              </w:r>
            </w:hyperlink>
          </w:p>
        </w:tc>
      </w:tr>
      <w:tr w:rsidR="00C75948" w14:paraId="58F67B45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6B814CF5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A72420C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чертежей с использованием разрезов и сечений в САПР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6C5CA7B0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399A0944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65625922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0902489E" w14:textId="77777777" w:rsidR="00C75948" w:rsidRDefault="00C759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37A89204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https://m.edsoo.ru/52e14c9b</w:t>
              </w:r>
            </w:hyperlink>
          </w:p>
        </w:tc>
      </w:tr>
      <w:tr w:rsidR="00C75948" w14:paraId="5FEFE255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02E3DB6A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A6520B6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чертежей с использованием разрезов и сечений в САПР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14A4D098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11E325F9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52347143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0E9ECD5" w14:textId="77777777" w:rsidR="00C75948" w:rsidRDefault="00C759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692F8AE2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https://m.edsoo.ru/52e14c9b</w:t>
              </w:r>
            </w:hyperlink>
          </w:p>
        </w:tc>
      </w:tr>
      <w:tr w:rsidR="00C75948" w14:paraId="4380068D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10CAB5BE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BAAEBDA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Аддитивные технологии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7726DC04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28D36CC8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5200FAB7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0A9F11F4" w14:textId="77777777" w:rsidR="00C75948" w:rsidRDefault="00C759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13807E75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https://m.edsoo.ru/bf08c042</w:t>
              </w:r>
            </w:hyperlink>
          </w:p>
        </w:tc>
      </w:tr>
      <w:tr w:rsidR="00C75948" w14:paraId="4D3E6451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218823F8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ED8A546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Аддитивные технологии. Области применения трёхмерного сканирования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584979DF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15D53B34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304CEF8A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28E5D13" w14:textId="77777777" w:rsidR="00C75948" w:rsidRDefault="00C759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7A955081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https://m.edsoo.ru/c65a2759</w:t>
              </w:r>
            </w:hyperlink>
          </w:p>
        </w:tc>
      </w:tr>
      <w:tr w:rsidR="00C75948" w14:paraId="3AD386A2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6D9B5037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A61312F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обратного проектирования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7DA8C4CB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4E928F2A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678B1BFE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5EBDC207" w14:textId="77777777" w:rsidR="00C75948" w:rsidRDefault="00C759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30C96FD2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https://m.edsoo.ru/5d7aded8</w:t>
              </w:r>
            </w:hyperlink>
          </w:p>
        </w:tc>
      </w:tr>
      <w:tr w:rsidR="00C75948" w14:paraId="2C411E77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5FE0C94B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D973749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технологических узлов манипулятора робота в программе компьютерного трехмерного проектирования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3D30BAB8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1177FE76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4369B1A2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8D0799B" w14:textId="77777777" w:rsidR="00C75948" w:rsidRDefault="00C759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00D5FC6A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https://m.edsoo.ru/8410a8c2</w:t>
              </w:r>
            </w:hyperlink>
          </w:p>
        </w:tc>
      </w:tr>
      <w:tr w:rsidR="00C75948" w14:paraId="3BFC898A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593A784C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325E260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сложных объектов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4F6A481A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3B5CF55F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783E14E0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00B3CDA4" w14:textId="77777777" w:rsidR="00C75948" w:rsidRDefault="00C759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0CE4AE39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https://m.edsoo.ru/ff10b626</w:t>
              </w:r>
            </w:hyperlink>
          </w:p>
        </w:tc>
      </w:tr>
      <w:tr w:rsidR="00C75948" w14:paraId="5E0AE223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62354763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10097CD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Этапы аддитивного производства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7ECC7075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0403224E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0747D019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690706AD" w14:textId="77777777" w:rsidR="00C75948" w:rsidRDefault="00C759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4D981282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https://m.edsoo.ru/953748d1</w:t>
              </w:r>
            </w:hyperlink>
          </w:p>
        </w:tc>
      </w:tr>
      <w:tr w:rsidR="00C75948" w14:paraId="41E6F391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62923B8B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F0333BE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Этапы аддитивного производства. Подготовка к печати. Печать 3D-модели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58E4B73F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5956C0B4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702BAAE8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5648673D" w14:textId="77777777" w:rsidR="00C75948" w:rsidRDefault="00C759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32AD6ACC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https://m.edsoo.ru/993f52fe</w:t>
              </w:r>
            </w:hyperlink>
          </w:p>
        </w:tc>
      </w:tr>
      <w:tr w:rsidR="00C75948" w14:paraId="02BDC517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541AEB40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7BFCD78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Индивидуальный творческий (учебный) проект по модулю «3D-моделирование, прототипирование,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макетирование». Разработка проекта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043A388F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48986FC2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1B044CF5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0F090090" w14:textId="77777777" w:rsidR="00C75948" w:rsidRDefault="00C759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67675892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https://m.edsoo.ru/6df4175a</w:t>
              </w:r>
            </w:hyperlink>
          </w:p>
        </w:tc>
      </w:tr>
      <w:tr w:rsidR="00C75948" w14:paraId="184F7915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453EB3FC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18B9FF8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 по модулю «3D-моделирование, прототипирование, макетирование»: выполнение проекта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3484BA45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62EAC65A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63C84A01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5CBE401" w14:textId="77777777" w:rsidR="00C75948" w:rsidRDefault="00C759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49F6B375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https://m.edsoo.ru/172de0b6</w:t>
              </w:r>
            </w:hyperlink>
          </w:p>
        </w:tc>
      </w:tr>
      <w:tr w:rsidR="00C75948" w14:paraId="29622CA3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3BE4CB7C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35F1802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 по модулю «3D-моделирование, прототипирование, макетирование»: подготовка проекта к защите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0228D4E7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737C6307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05EFFDD5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62E9895A" w14:textId="77777777" w:rsidR="00C75948" w:rsidRDefault="00C759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34472BA5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https://m.edsoo.ru/fbb4510e</w:t>
              </w:r>
            </w:hyperlink>
          </w:p>
        </w:tc>
      </w:tr>
      <w:tr w:rsidR="00C75948" w14:paraId="616BD8C8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36573EEF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C1628DF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 по модулю «3D-моделирование, прототипирование, макетирование»: защита проекта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092AC8E2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49693FB9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65BE69D5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54EEF11C" w14:textId="77777777" w:rsidR="00C75948" w:rsidRDefault="00C759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6DA4AC1D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https://m.edsoo.ru/498b1b0a</w:t>
              </w:r>
            </w:hyperlink>
          </w:p>
        </w:tc>
      </w:tr>
      <w:tr w:rsidR="00C75948" w14:paraId="2D832856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0168616D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C6E543D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Профессии, связанные с 3D-технологиями в современном производстве: их востребованность на рынке труда: 3D-дизайнер оператор (инженер) строительного 3D-принтера, 3D-кондитер, 3D-повар и другие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4FA26022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234ED1A1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21CCE468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C63383B" w14:textId="77777777" w:rsidR="00C75948" w:rsidRDefault="00C759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15711018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https://m.edsoo.ru/0469ebdf</w:t>
              </w:r>
            </w:hyperlink>
          </w:p>
        </w:tc>
      </w:tr>
      <w:tr w:rsidR="00C75948" w14:paraId="7377FAFC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1BAF26E3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9739C6C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 робототехники к искусственному интеллекту. Практическая работа. «Анализ направлений применения искусственного интеллекта»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5344996D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09BEBB4D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75241E22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05A50228" w14:textId="77777777" w:rsidR="00C75948" w:rsidRDefault="00C759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26505921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https://m.edsoo.ru/e443e3b8</w:t>
              </w:r>
            </w:hyperlink>
          </w:p>
        </w:tc>
      </w:tr>
      <w:tr w:rsidR="00C75948" w14:paraId="5B647418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5CE497FF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8A7F49E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Моделирование и конструирование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автоматизированных и роботизированных систем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6E602936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7A19F852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51585DCB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6132643" w14:textId="77777777" w:rsidR="00C75948" w:rsidRDefault="00C759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67AFB94C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https://m.edsoo.ru/ceaf791c</w:t>
              </w:r>
            </w:hyperlink>
          </w:p>
        </w:tc>
      </w:tr>
      <w:tr w:rsidR="00C75948" w14:paraId="77C1662B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37C6B49B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D0B69C3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управления от третьего и первого лица. Практическая работа «Визуальное ручное управление БЛА»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19E5344F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091485B5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735A1D69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632728DF" w14:textId="77777777" w:rsidR="00C75948" w:rsidRDefault="00C759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7057EA38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https://m.edsoo.ru/012c83f5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https://m.edsoo.ru/63723ded</w:t>
              </w:r>
            </w:hyperlink>
          </w:p>
        </w:tc>
      </w:tr>
      <w:tr w:rsidR="00C75948" w14:paraId="1F41FF7C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51797B54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C7D1B29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Компьютерное зрение в робототехнических системах. Управление групповым взаимодействием роботов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2687BEF9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40B63072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286D6506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07C96855" w14:textId="77777777" w:rsidR="00C75948" w:rsidRDefault="00C759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54B42D7D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https://m.edsoo.ru/ea555421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https://m.edsoo.ru/596728f2</w:t>
              </w:r>
            </w:hyperlink>
          </w:p>
        </w:tc>
      </w:tr>
      <w:tr w:rsidR="00C75948" w14:paraId="2F40F00C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41F3012D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280FFFA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«Интернет вещей». Практическая работа «Создание системы умного освещения»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49E8F17C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08850FD2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73BCA2BC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26BBF006" w14:textId="77777777" w:rsidR="00C75948" w:rsidRDefault="00C759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12F3D50C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https://m.edsoo.ru/68fd1045</w:t>
              </w:r>
            </w:hyperlink>
          </w:p>
        </w:tc>
      </w:tr>
      <w:tr w:rsidR="00C75948" w14:paraId="499CF40B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6945C929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5430AB4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Промышленный Интернет вещей. Практическая работа «Система умного полива»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67FE68F0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260CBF51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52145121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0793C7F" w14:textId="77777777" w:rsidR="00C75948" w:rsidRDefault="00C759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7612C859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https://m.edsoo.ru/4c4b3020</w:t>
              </w:r>
            </w:hyperlink>
          </w:p>
        </w:tc>
      </w:tr>
      <w:tr w:rsidR="00C75948" w14:paraId="3D6D71D0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254B31A0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0BB829E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Потребительский Интернет вещей. Практическая работа «Модель системы безопасности в Умном доме»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448EC9C8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34DFC417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0772764F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D3160E8" w14:textId="77777777" w:rsidR="00C75948" w:rsidRDefault="00C759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7A5F8490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https://m.edsoo.ru/6c2ecd0a</w:t>
              </w:r>
            </w:hyperlink>
          </w:p>
        </w:tc>
      </w:tr>
      <w:tr w:rsidR="00C75948" w14:paraId="170D02B3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2AB408D0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7C2DBA4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техническими системами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697118BD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32CEF5A9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48B3168E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9752E57" w14:textId="77777777" w:rsidR="00C75948" w:rsidRDefault="00C759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3F7F7089" w14:textId="77777777" w:rsidR="00C75948" w:rsidRDefault="00C75948">
            <w:pPr>
              <w:spacing w:after="0"/>
              <w:ind w:left="135"/>
            </w:pPr>
          </w:p>
        </w:tc>
      </w:tr>
      <w:tr w:rsidR="00C75948" w14:paraId="0723D5C5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692D5914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BBF3C1F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программируемого логического реле в автоматизации процессов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42721B4C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2E8E08A1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19EDD00C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535321BE" w14:textId="77777777" w:rsidR="00C75948" w:rsidRDefault="00C759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37425782" w14:textId="77777777" w:rsidR="00C75948" w:rsidRDefault="00C75948">
            <w:pPr>
              <w:spacing w:after="0"/>
              <w:ind w:left="135"/>
            </w:pPr>
          </w:p>
        </w:tc>
      </w:tr>
      <w:tr w:rsidR="00C75948" w14:paraId="4A036DF8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04CC9B3F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86C6799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«Создание простых алгоритмов и программ для управления технологическим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процессом»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31CF3CC3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765AD90E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1645F496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4C4D3C5" w14:textId="77777777" w:rsidR="00C75948" w:rsidRDefault="00C759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5DFCE5A9" w14:textId="77777777" w:rsidR="00C75948" w:rsidRDefault="00C75948">
            <w:pPr>
              <w:spacing w:after="0"/>
              <w:ind w:left="135"/>
            </w:pPr>
          </w:p>
        </w:tc>
      </w:tr>
      <w:tr w:rsidR="00C75948" w14:paraId="4ADCE129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009E9A51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F92B305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19EABD5B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5D6F18A2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0A10F11F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6FEE5D0" w14:textId="77777777" w:rsidR="00C75948" w:rsidRDefault="00C759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3BC33534" w14:textId="77777777" w:rsidR="00C75948" w:rsidRDefault="00C75948">
            <w:pPr>
              <w:spacing w:after="0"/>
              <w:ind w:left="135"/>
            </w:pPr>
          </w:p>
        </w:tc>
      </w:tr>
      <w:tr w:rsidR="00C75948" w14:paraId="204E1CBC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16B6B07F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99DC05D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по модулю «Автоматизированные системы»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33E9B3E3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27A6C7EF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4450E5B4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6E8907F9" w14:textId="77777777" w:rsidR="00C75948" w:rsidRDefault="00C759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1A03D6A4" w14:textId="77777777" w:rsidR="00C75948" w:rsidRDefault="00C75948">
            <w:pPr>
              <w:spacing w:after="0"/>
              <w:ind w:left="135"/>
            </w:pPr>
          </w:p>
        </w:tc>
      </w:tr>
      <w:tr w:rsidR="00C75948" w14:paraId="68F0849E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6FB112E3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72E9050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Подготовка проекта к защите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50634506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0B5BC9AE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5B54CB29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5F02D183" w14:textId="77777777" w:rsidR="00C75948" w:rsidRDefault="00C759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0A2C84D5" w14:textId="77777777" w:rsidR="00C75948" w:rsidRDefault="00C75948">
            <w:pPr>
              <w:spacing w:after="0"/>
              <w:ind w:left="135"/>
            </w:pPr>
          </w:p>
        </w:tc>
      </w:tr>
      <w:tr w:rsidR="00C75948" w14:paraId="1E1D075E" w14:textId="77777777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14:paraId="6E1C85CD" w14:textId="77777777" w:rsidR="00C75948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745F299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Автоматизированные системы на предприятиях региона. Защита проекта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14:paraId="3178AB6E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7D555840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4E277F6B" w14:textId="77777777" w:rsidR="00C75948" w:rsidRDefault="00C75948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5C500290" w14:textId="77777777" w:rsidR="00C75948" w:rsidRDefault="00C75948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047F2E3A" w14:textId="77777777" w:rsidR="00C75948" w:rsidRDefault="00C75948">
            <w:pPr>
              <w:spacing w:after="0"/>
              <w:ind w:left="135"/>
            </w:pPr>
          </w:p>
        </w:tc>
      </w:tr>
      <w:tr w:rsidR="00C75948" w14:paraId="0838386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AB05FA3" w14:textId="77777777" w:rsidR="00C75948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14:paraId="3B51DCC9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14:paraId="4E8FEC6D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14:paraId="026DF089" w14:textId="77777777" w:rsidR="00C75948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EB17091" w14:textId="77777777" w:rsidR="00C75948" w:rsidRDefault="00C75948"/>
        </w:tc>
      </w:tr>
    </w:tbl>
    <w:p w14:paraId="6FD7B993" w14:textId="77777777" w:rsidR="00C75948" w:rsidRDefault="00C75948">
      <w:pPr>
        <w:sectPr w:rsidR="00C7594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1F74286" w14:textId="77777777" w:rsidR="00C75948" w:rsidRDefault="00C75948">
      <w:pPr>
        <w:sectPr w:rsidR="00C7594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5BFEDEA" w14:textId="77777777" w:rsidR="00C75948" w:rsidRDefault="00000000">
      <w:pPr>
        <w:spacing w:after="0"/>
        <w:ind w:left="120"/>
      </w:pPr>
      <w:bookmarkStart w:id="33" w:name="block-78268165"/>
      <w:bookmarkEnd w:id="32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6F16FEAD" w14:textId="77777777" w:rsidR="00C75948" w:rsidRDefault="0000000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6035166D" w14:textId="77777777" w:rsidR="00C75948" w:rsidRDefault="00C75948">
      <w:pPr>
        <w:spacing w:after="0" w:line="480" w:lineRule="auto"/>
        <w:ind w:left="120"/>
      </w:pPr>
    </w:p>
    <w:p w14:paraId="6FAA3CDF" w14:textId="77777777" w:rsidR="00C75948" w:rsidRDefault="00C75948">
      <w:pPr>
        <w:spacing w:after="0" w:line="480" w:lineRule="auto"/>
        <w:ind w:left="120"/>
      </w:pPr>
    </w:p>
    <w:p w14:paraId="70EE18B7" w14:textId="77777777" w:rsidR="00C75948" w:rsidRDefault="00C75948">
      <w:pPr>
        <w:spacing w:after="0"/>
        <w:ind w:left="120"/>
      </w:pPr>
    </w:p>
    <w:p w14:paraId="79371F49" w14:textId="77777777" w:rsidR="00C75948" w:rsidRDefault="0000000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52B828A2" w14:textId="77777777" w:rsidR="00C75948" w:rsidRDefault="00000000">
      <w:pPr>
        <w:spacing w:after="0" w:line="480" w:lineRule="auto"/>
        <w:ind w:left="120"/>
      </w:pPr>
      <w:bookmarkStart w:id="34" w:name="bb79c701-a50b-4369-a44e-ca027f95a753"/>
      <w:r>
        <w:rPr>
          <w:rFonts w:ascii="Times New Roman" w:hAnsi="Times New Roman"/>
          <w:color w:val="000000"/>
          <w:sz w:val="28"/>
        </w:rPr>
        <w:t xml:space="preserve">Методические рекомендации для учителей при реализации учебного предмета «Труд (технология)» https://uchitel.club/fgos/fgos-tehnologiya. </w:t>
      </w:r>
      <w:bookmarkEnd w:id="34"/>
    </w:p>
    <w:p w14:paraId="7DFBA517" w14:textId="77777777" w:rsidR="00C75948" w:rsidRDefault="00C75948">
      <w:pPr>
        <w:spacing w:after="0"/>
        <w:ind w:left="120"/>
      </w:pPr>
    </w:p>
    <w:p w14:paraId="39F9662E" w14:textId="77777777" w:rsidR="00C75948" w:rsidRDefault="0000000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14:paraId="2FD1D23F" w14:textId="77777777" w:rsidR="00C75948" w:rsidRDefault="00C75948">
      <w:pPr>
        <w:spacing w:after="0" w:line="480" w:lineRule="auto"/>
        <w:ind w:left="120"/>
      </w:pPr>
    </w:p>
    <w:p w14:paraId="1F7B8511" w14:textId="77777777" w:rsidR="00C75948" w:rsidRDefault="00C75948">
      <w:pPr>
        <w:sectPr w:rsidR="00C75948">
          <w:pgSz w:w="11906" w:h="16383"/>
          <w:pgMar w:top="1134" w:right="850" w:bottom="1134" w:left="1701" w:header="720" w:footer="720" w:gutter="0"/>
          <w:cols w:space="720"/>
        </w:sectPr>
      </w:pPr>
    </w:p>
    <w:bookmarkEnd w:id="33"/>
    <w:p w14:paraId="60ACB045" w14:textId="77777777" w:rsidR="00123811" w:rsidRDefault="00123811"/>
    <w:sectPr w:rsidR="0012381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C75948"/>
    <w:rsid w:val="00123811"/>
    <w:rsid w:val="001D2D26"/>
    <w:rsid w:val="00954E00"/>
    <w:rsid w:val="00C75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FFBC6F"/>
  <w15:docId w15:val="{6B1FD022-8641-4F62-9A1F-2C8F44D1B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56082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1CD9"/>
  </w:style>
  <w:style w:type="character" w:customStyle="1" w:styleId="Heading1Char">
    <w:name w:val="Heading 1 Char"/>
    <w:basedOn w:val="DefaultParagraphFont"/>
    <w:link w:val="Heading1"/>
    <w:uiPriority w:val="9"/>
    <w:rsid w:val="00841CD9"/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841CD9"/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sz="8" w:space="4" w:color="156082" w:themeColor="accent1"/>
      </w:pBdr>
      <w:spacing w:after="300"/>
      <w:contextualSpacing/>
    </w:pPr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41CD9"/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467886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156082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4ada1e78" TargetMode="External"/><Relationship Id="rId299" Type="http://schemas.openxmlformats.org/officeDocument/2006/relationships/hyperlink" Target="https://m.edsoo.ru/022969c6" TargetMode="External"/><Relationship Id="rId21" Type="http://schemas.openxmlformats.org/officeDocument/2006/relationships/hyperlink" Target="https://m.edsoo.ru/1f11d73f" TargetMode="External"/><Relationship Id="rId63" Type="http://schemas.openxmlformats.org/officeDocument/2006/relationships/hyperlink" Target="https://m.edsoo.ru/1f467cf9" TargetMode="External"/><Relationship Id="rId159" Type="http://schemas.openxmlformats.org/officeDocument/2006/relationships/hyperlink" Target="https://m.edsoo.ru/ad917539" TargetMode="External"/><Relationship Id="rId324" Type="http://schemas.openxmlformats.org/officeDocument/2006/relationships/hyperlink" Target="https://m.edsoo.ru/30fa639b" TargetMode="External"/><Relationship Id="rId366" Type="http://schemas.openxmlformats.org/officeDocument/2006/relationships/hyperlink" Target="https://m.edsoo.ru/c65a2759" TargetMode="External"/><Relationship Id="rId170" Type="http://schemas.openxmlformats.org/officeDocument/2006/relationships/hyperlink" Target="https://m.edsoo.ru/f879d49e" TargetMode="External"/><Relationship Id="rId226" Type="http://schemas.openxmlformats.org/officeDocument/2006/relationships/hyperlink" Target="https://m.edsoo.ru/fabda773" TargetMode="External"/><Relationship Id="rId268" Type="http://schemas.openxmlformats.org/officeDocument/2006/relationships/hyperlink" Target="https://m.edsoo.ru/1c4306db" TargetMode="External"/><Relationship Id="rId32" Type="http://schemas.openxmlformats.org/officeDocument/2006/relationships/hyperlink" Target="https://m.edsoo.ru/c22cea34" TargetMode="External"/><Relationship Id="rId74" Type="http://schemas.openxmlformats.org/officeDocument/2006/relationships/hyperlink" Target="https://m.edsoo.ru/00129ecc" TargetMode="External"/><Relationship Id="rId128" Type="http://schemas.openxmlformats.org/officeDocument/2006/relationships/hyperlink" Target="https://m.edsoo.ru/ef1f4177" TargetMode="External"/><Relationship Id="rId335" Type="http://schemas.openxmlformats.org/officeDocument/2006/relationships/hyperlink" Target="https://m.edsoo.ru/5c230810" TargetMode="External"/><Relationship Id="rId377" Type="http://schemas.openxmlformats.org/officeDocument/2006/relationships/hyperlink" Target="https://m.edsoo.ru/e443e3b8" TargetMode="External"/><Relationship Id="rId5" Type="http://schemas.openxmlformats.org/officeDocument/2006/relationships/hyperlink" Target="https://m.edsoo.ru/9832b0f7" TargetMode="External"/><Relationship Id="rId181" Type="http://schemas.openxmlformats.org/officeDocument/2006/relationships/hyperlink" Target="https://m.edsoo.ru/d9d1adee" TargetMode="External"/><Relationship Id="rId237" Type="http://schemas.openxmlformats.org/officeDocument/2006/relationships/hyperlink" Target="https://m.edsoo.ru/c8882fcb" TargetMode="External"/><Relationship Id="rId402" Type="http://schemas.openxmlformats.org/officeDocument/2006/relationships/hyperlink" Target="https://m.edsoo.ru/8410a8c2" TargetMode="External"/><Relationship Id="rId279" Type="http://schemas.openxmlformats.org/officeDocument/2006/relationships/hyperlink" Target="https://m.edsoo.ru/29c5dcf6" TargetMode="External"/><Relationship Id="rId43" Type="http://schemas.openxmlformats.org/officeDocument/2006/relationships/hyperlink" Target="https://m.edsoo.ru/3482d5d5" TargetMode="External"/><Relationship Id="rId139" Type="http://schemas.openxmlformats.org/officeDocument/2006/relationships/hyperlink" Target="https://m.edsoo.ru/86e244ee" TargetMode="External"/><Relationship Id="rId290" Type="http://schemas.openxmlformats.org/officeDocument/2006/relationships/hyperlink" Target="https://m.edsoo.ru/44204dce" TargetMode="External"/><Relationship Id="rId304" Type="http://schemas.openxmlformats.org/officeDocument/2006/relationships/hyperlink" Target="https://m.edsoo.ru/7db1d2e3" TargetMode="External"/><Relationship Id="rId346" Type="http://schemas.openxmlformats.org/officeDocument/2006/relationships/hyperlink" Target="https://m.edsoo.ru/99be83cf" TargetMode="External"/><Relationship Id="rId388" Type="http://schemas.openxmlformats.org/officeDocument/2006/relationships/hyperlink" Target="https://m.edsoo.ru/9a8c16cc" TargetMode="External"/><Relationship Id="rId85" Type="http://schemas.openxmlformats.org/officeDocument/2006/relationships/hyperlink" Target="https://m.edsoo.ru/67bb7f60" TargetMode="External"/><Relationship Id="rId150" Type="http://schemas.openxmlformats.org/officeDocument/2006/relationships/hyperlink" Target="https://m.edsoo.ru/2d074f02" TargetMode="External"/><Relationship Id="rId192" Type="http://schemas.openxmlformats.org/officeDocument/2006/relationships/hyperlink" Target="https://m.edsoo.ru/97fc06d9" TargetMode="External"/><Relationship Id="rId206" Type="http://schemas.openxmlformats.org/officeDocument/2006/relationships/hyperlink" Target="https://m.edsoo.ru/861d3d5d" TargetMode="External"/><Relationship Id="rId413" Type="http://schemas.openxmlformats.org/officeDocument/2006/relationships/hyperlink" Target="https://m.edsoo.ru/012c83f5" TargetMode="External"/><Relationship Id="rId248" Type="http://schemas.openxmlformats.org/officeDocument/2006/relationships/hyperlink" Target="https://m.edsoo.ru/d9c472b0" TargetMode="External"/><Relationship Id="rId12" Type="http://schemas.openxmlformats.org/officeDocument/2006/relationships/hyperlink" Target="https://m.edsoo.ru/ae16a2fd" TargetMode="External"/><Relationship Id="rId108" Type="http://schemas.openxmlformats.org/officeDocument/2006/relationships/hyperlink" Target="https://m.edsoo.ru/6db7aa72" TargetMode="External"/><Relationship Id="rId315" Type="http://schemas.openxmlformats.org/officeDocument/2006/relationships/hyperlink" Target="https://m.edsoo.ru/0a84537a" TargetMode="External"/><Relationship Id="rId357" Type="http://schemas.openxmlformats.org/officeDocument/2006/relationships/hyperlink" Target="https://m.edsoo.ru/ccf3b556" TargetMode="External"/><Relationship Id="rId54" Type="http://schemas.openxmlformats.org/officeDocument/2006/relationships/hyperlink" Target="https://m.edsoo.ru/72545ed4" TargetMode="External"/><Relationship Id="rId96" Type="http://schemas.openxmlformats.org/officeDocument/2006/relationships/hyperlink" Target="https://m.edsoo.ru/bce6fa14" TargetMode="External"/><Relationship Id="rId161" Type="http://schemas.openxmlformats.org/officeDocument/2006/relationships/hyperlink" Target="https://m.edsoo.ru/de56ada6" TargetMode="External"/><Relationship Id="rId217" Type="http://schemas.openxmlformats.org/officeDocument/2006/relationships/hyperlink" Target="https://m.edsoo.ru/0ba20b23" TargetMode="External"/><Relationship Id="rId399" Type="http://schemas.openxmlformats.org/officeDocument/2006/relationships/hyperlink" Target="https://m.edsoo.ru/bf08c042" TargetMode="External"/><Relationship Id="rId259" Type="http://schemas.openxmlformats.org/officeDocument/2006/relationships/hyperlink" Target="https://m.edsoo.ru/7ebd3c56" TargetMode="External"/><Relationship Id="rId23" Type="http://schemas.openxmlformats.org/officeDocument/2006/relationships/hyperlink" Target="https://m.edsoo.ru/14534d1f" TargetMode="External"/><Relationship Id="rId119" Type="http://schemas.openxmlformats.org/officeDocument/2006/relationships/hyperlink" Target="https://m.edsoo.ru/5e5b3c7d" TargetMode="External"/><Relationship Id="rId270" Type="http://schemas.openxmlformats.org/officeDocument/2006/relationships/hyperlink" Target="https://m.edsoo.ru/7db1d2e3" TargetMode="External"/><Relationship Id="rId326" Type="http://schemas.openxmlformats.org/officeDocument/2006/relationships/hyperlink" Target="https://m.edsoo.ru/b262aa73" TargetMode="External"/><Relationship Id="rId65" Type="http://schemas.openxmlformats.org/officeDocument/2006/relationships/hyperlink" Target="https://m.edsoo.ru/947d27ce" TargetMode="External"/><Relationship Id="rId130" Type="http://schemas.openxmlformats.org/officeDocument/2006/relationships/hyperlink" Target="https://m.edsoo.ru/26af35ea" TargetMode="External"/><Relationship Id="rId368" Type="http://schemas.openxmlformats.org/officeDocument/2006/relationships/hyperlink" Target="https://m.edsoo.ru/8410a8c2" TargetMode="External"/><Relationship Id="rId172" Type="http://schemas.openxmlformats.org/officeDocument/2006/relationships/hyperlink" Target="https://m.edsoo.ru/dffc0dc9" TargetMode="External"/><Relationship Id="rId228" Type="http://schemas.openxmlformats.org/officeDocument/2006/relationships/hyperlink" Target="https://m.edsoo.ru/a6265fd5" TargetMode="External"/><Relationship Id="rId281" Type="http://schemas.openxmlformats.org/officeDocument/2006/relationships/hyperlink" Target="https://m.edsoo.ru/08ec6b91" TargetMode="External"/><Relationship Id="rId337" Type="http://schemas.openxmlformats.org/officeDocument/2006/relationships/hyperlink" Target="https://m.edsoo.ru/53fc29b6" TargetMode="External"/><Relationship Id="rId34" Type="http://schemas.openxmlformats.org/officeDocument/2006/relationships/hyperlink" Target="https://m.edsoo.ru/ffd9b89a" TargetMode="External"/><Relationship Id="rId76" Type="http://schemas.openxmlformats.org/officeDocument/2006/relationships/hyperlink" Target="https://m.edsoo.ru/19aff645" TargetMode="External"/><Relationship Id="rId141" Type="http://schemas.openxmlformats.org/officeDocument/2006/relationships/hyperlink" Target="https://m.edsoo.ru/0d690292" TargetMode="External"/><Relationship Id="rId379" Type="http://schemas.openxmlformats.org/officeDocument/2006/relationships/hyperlink" Target="https://m.edsoo.ru/012c83f5" TargetMode="External"/><Relationship Id="rId7" Type="http://schemas.openxmlformats.org/officeDocument/2006/relationships/hyperlink" Target="https://m.edsoo.ru/61a847c7" TargetMode="External"/><Relationship Id="rId183" Type="http://schemas.openxmlformats.org/officeDocument/2006/relationships/hyperlink" Target="https://m.edsoo.ru/1e55c1cf" TargetMode="External"/><Relationship Id="rId239" Type="http://schemas.openxmlformats.org/officeDocument/2006/relationships/hyperlink" Target="https://m.edsoo.ru/9600a68c" TargetMode="External"/><Relationship Id="rId390" Type="http://schemas.openxmlformats.org/officeDocument/2006/relationships/hyperlink" Target="https://m.edsoo.ru/0a4746a3" TargetMode="External"/><Relationship Id="rId404" Type="http://schemas.openxmlformats.org/officeDocument/2006/relationships/hyperlink" Target="https://m.edsoo.ru/953748d1" TargetMode="External"/><Relationship Id="rId250" Type="http://schemas.openxmlformats.org/officeDocument/2006/relationships/hyperlink" Target="https://m.edsoo.ru/dec6fdf9" TargetMode="External"/><Relationship Id="rId292" Type="http://schemas.openxmlformats.org/officeDocument/2006/relationships/hyperlink" Target="https://m.edsoo.ru/3ff14172" TargetMode="External"/><Relationship Id="rId306" Type="http://schemas.openxmlformats.org/officeDocument/2006/relationships/hyperlink" Target="https://m.edsoo.ru/1c58913d" TargetMode="External"/><Relationship Id="rId45" Type="http://schemas.openxmlformats.org/officeDocument/2006/relationships/hyperlink" Target="https://m.edsoo.ru/8e290b2f" TargetMode="External"/><Relationship Id="rId87" Type="http://schemas.openxmlformats.org/officeDocument/2006/relationships/hyperlink" Target="https://m.edsoo.ru/315a1d28" TargetMode="External"/><Relationship Id="rId110" Type="http://schemas.openxmlformats.org/officeDocument/2006/relationships/hyperlink" Target="https://m.edsoo.ru/53851dc3" TargetMode="External"/><Relationship Id="rId348" Type="http://schemas.openxmlformats.org/officeDocument/2006/relationships/hyperlink" Target="https://m.edsoo.ru/0a84537a" TargetMode="External"/><Relationship Id="rId152" Type="http://schemas.openxmlformats.org/officeDocument/2006/relationships/hyperlink" Target="https://m.edsoo.ru/03e2c919" TargetMode="External"/><Relationship Id="rId194" Type="http://schemas.openxmlformats.org/officeDocument/2006/relationships/hyperlink" Target="https://m.edsoo.ru/28e5d3fe" TargetMode="External"/><Relationship Id="rId208" Type="http://schemas.openxmlformats.org/officeDocument/2006/relationships/hyperlink" Target="https://m.edsoo.ru/3b6e10f9" TargetMode="External"/><Relationship Id="rId415" Type="http://schemas.openxmlformats.org/officeDocument/2006/relationships/hyperlink" Target="https://m.edsoo.ru/ea555421" TargetMode="External"/><Relationship Id="rId261" Type="http://schemas.openxmlformats.org/officeDocument/2006/relationships/hyperlink" Target="https://m.edsoo.ru/688aef71" TargetMode="External"/><Relationship Id="rId14" Type="http://schemas.openxmlformats.org/officeDocument/2006/relationships/hyperlink" Target="https://m.edsoo.ru/8f7acdc9" TargetMode="External"/><Relationship Id="rId56" Type="http://schemas.openxmlformats.org/officeDocument/2006/relationships/hyperlink" Target="https://m.edsoo.ru/41dfbd04" TargetMode="External"/><Relationship Id="rId317" Type="http://schemas.openxmlformats.org/officeDocument/2006/relationships/hyperlink" Target="https://m.edsoo.ru/8a29346b" TargetMode="External"/><Relationship Id="rId359" Type="http://schemas.openxmlformats.org/officeDocument/2006/relationships/hyperlink" Target="https://m.edsoo.ru/49ed2b96" TargetMode="External"/><Relationship Id="rId98" Type="http://schemas.openxmlformats.org/officeDocument/2006/relationships/hyperlink" Target="https://m.edsoo.ru/e00fb3f3" TargetMode="External"/><Relationship Id="rId121" Type="http://schemas.openxmlformats.org/officeDocument/2006/relationships/hyperlink" Target="https://m.edsoo.ru/5a4edf72" TargetMode="External"/><Relationship Id="rId163" Type="http://schemas.openxmlformats.org/officeDocument/2006/relationships/hyperlink" Target="https://m.edsoo.ru/8bd8ef97" TargetMode="External"/><Relationship Id="rId219" Type="http://schemas.openxmlformats.org/officeDocument/2006/relationships/hyperlink" Target="https://m.edsoo.ru/2d074f02" TargetMode="External"/><Relationship Id="rId370" Type="http://schemas.openxmlformats.org/officeDocument/2006/relationships/hyperlink" Target="https://m.edsoo.ru/953748d1" TargetMode="External"/><Relationship Id="rId230" Type="http://schemas.openxmlformats.org/officeDocument/2006/relationships/hyperlink" Target="https://m.edsoo.ru/b0d77c5f" TargetMode="External"/><Relationship Id="rId25" Type="http://schemas.openxmlformats.org/officeDocument/2006/relationships/hyperlink" Target="https://m.edsoo.ru/bff5fc10" TargetMode="External"/><Relationship Id="rId67" Type="http://schemas.openxmlformats.org/officeDocument/2006/relationships/hyperlink" Target="https://m.edsoo.ru/3ca60cfd" TargetMode="External"/><Relationship Id="rId272" Type="http://schemas.openxmlformats.org/officeDocument/2006/relationships/hyperlink" Target="https://m.edsoo.ru/1c58913d" TargetMode="External"/><Relationship Id="rId328" Type="http://schemas.openxmlformats.org/officeDocument/2006/relationships/hyperlink" Target="https://m.edsoo.ru/e93fa2dc" TargetMode="External"/><Relationship Id="rId132" Type="http://schemas.openxmlformats.org/officeDocument/2006/relationships/hyperlink" Target="https://m.edsoo.ru/d38065b0" TargetMode="External"/><Relationship Id="rId174" Type="http://schemas.openxmlformats.org/officeDocument/2006/relationships/hyperlink" Target="https://m.edsoo.ru/c8882fcb" TargetMode="External"/><Relationship Id="rId381" Type="http://schemas.openxmlformats.org/officeDocument/2006/relationships/hyperlink" Target="https://m.edsoo.ru/ea555421" TargetMode="External"/><Relationship Id="rId241" Type="http://schemas.openxmlformats.org/officeDocument/2006/relationships/hyperlink" Target="https://m.edsoo.ru/e23741e8" TargetMode="External"/><Relationship Id="rId36" Type="http://schemas.openxmlformats.org/officeDocument/2006/relationships/hyperlink" Target="https://m.edsoo.ru/8db55701" TargetMode="External"/><Relationship Id="rId283" Type="http://schemas.openxmlformats.org/officeDocument/2006/relationships/hyperlink" Target="https://m.edsoo.ru/ce4836b9" TargetMode="External"/><Relationship Id="rId339" Type="http://schemas.openxmlformats.org/officeDocument/2006/relationships/hyperlink" Target="https://m.edsoo.ru/6043ffe9" TargetMode="External"/><Relationship Id="rId78" Type="http://schemas.openxmlformats.org/officeDocument/2006/relationships/hyperlink" Target="https://m.edsoo.ru/c025447e" TargetMode="External"/><Relationship Id="rId101" Type="http://schemas.openxmlformats.org/officeDocument/2006/relationships/hyperlink" Target="https://m.edsoo.ru/33bfab86" TargetMode="External"/><Relationship Id="rId143" Type="http://schemas.openxmlformats.org/officeDocument/2006/relationships/hyperlink" Target="https://m.edsoo.ru/7717d289" TargetMode="External"/><Relationship Id="rId185" Type="http://schemas.openxmlformats.org/officeDocument/2006/relationships/hyperlink" Target="https://m.edsoo.ru/87f04d46" TargetMode="External"/><Relationship Id="rId350" Type="http://schemas.openxmlformats.org/officeDocument/2006/relationships/hyperlink" Target="https://m.edsoo.ru/8a29346b" TargetMode="External"/><Relationship Id="rId406" Type="http://schemas.openxmlformats.org/officeDocument/2006/relationships/hyperlink" Target="https://m.edsoo.ru/6df4175a" TargetMode="External"/><Relationship Id="rId9" Type="http://schemas.openxmlformats.org/officeDocument/2006/relationships/hyperlink" Target="https://m.edsoo.ru/5c02f71b" TargetMode="External"/><Relationship Id="rId210" Type="http://schemas.openxmlformats.org/officeDocument/2006/relationships/hyperlink" Target="https://m.edsoo.ru/bb8b5bff" TargetMode="External"/><Relationship Id="rId392" Type="http://schemas.openxmlformats.org/officeDocument/2006/relationships/hyperlink" Target="https://m.edsoo.ru/9e05926c" TargetMode="External"/><Relationship Id="rId252" Type="http://schemas.openxmlformats.org/officeDocument/2006/relationships/hyperlink" Target="https://m.edsoo.ru/8ba25c23" TargetMode="External"/><Relationship Id="rId294" Type="http://schemas.openxmlformats.org/officeDocument/2006/relationships/hyperlink" Target="https://m.edsoo.ru/a990e196" TargetMode="External"/><Relationship Id="rId308" Type="http://schemas.openxmlformats.org/officeDocument/2006/relationships/hyperlink" Target="https://m.edsoo.ru/7aa874a1" TargetMode="External"/><Relationship Id="rId47" Type="http://schemas.openxmlformats.org/officeDocument/2006/relationships/hyperlink" Target="https://m.edsoo.ru/610cb5d6" TargetMode="External"/><Relationship Id="rId89" Type="http://schemas.openxmlformats.org/officeDocument/2006/relationships/hyperlink" Target="https://m.edsoo.ru/d4be989c" TargetMode="External"/><Relationship Id="rId112" Type="http://schemas.openxmlformats.org/officeDocument/2006/relationships/hyperlink" Target="https://m.edsoo.ru/9bb9ebba" TargetMode="External"/><Relationship Id="rId154" Type="http://schemas.openxmlformats.org/officeDocument/2006/relationships/hyperlink" Target="https://m.edsoo.ru/e11a572c" TargetMode="External"/><Relationship Id="rId361" Type="http://schemas.openxmlformats.org/officeDocument/2006/relationships/hyperlink" Target="https://m.edsoo.ru/4c12ec4d" TargetMode="External"/><Relationship Id="rId196" Type="http://schemas.openxmlformats.org/officeDocument/2006/relationships/hyperlink" Target="https://m.edsoo.ru/52f10476" TargetMode="External"/><Relationship Id="rId417" Type="http://schemas.openxmlformats.org/officeDocument/2006/relationships/hyperlink" Target="https://m.edsoo.ru/68fd1045" TargetMode="External"/><Relationship Id="rId16" Type="http://schemas.openxmlformats.org/officeDocument/2006/relationships/hyperlink" Target="https://m.edsoo.ru/c53eef1b" TargetMode="External"/><Relationship Id="rId221" Type="http://schemas.openxmlformats.org/officeDocument/2006/relationships/hyperlink" Target="https://m.edsoo.ru/2e3d254e" TargetMode="External"/><Relationship Id="rId263" Type="http://schemas.openxmlformats.org/officeDocument/2006/relationships/hyperlink" Target="https://m.edsoo.ru/e50713f4" TargetMode="External"/><Relationship Id="rId319" Type="http://schemas.openxmlformats.org/officeDocument/2006/relationships/hyperlink" Target="https://m.edsoo.ru/e87c3134" TargetMode="External"/><Relationship Id="rId58" Type="http://schemas.openxmlformats.org/officeDocument/2006/relationships/hyperlink" Target="https://m.edsoo.ru/60ca33a9" TargetMode="External"/><Relationship Id="rId123" Type="http://schemas.openxmlformats.org/officeDocument/2006/relationships/hyperlink" Target="https://m.edsoo.ru/886506ee" TargetMode="External"/><Relationship Id="rId330" Type="http://schemas.openxmlformats.org/officeDocument/2006/relationships/hyperlink" Target="https://m.edsoo.ru/fc523127" TargetMode="External"/><Relationship Id="rId165" Type="http://schemas.openxmlformats.org/officeDocument/2006/relationships/hyperlink" Target="https://m.edsoo.ru/7635dde1" TargetMode="External"/><Relationship Id="rId372" Type="http://schemas.openxmlformats.org/officeDocument/2006/relationships/hyperlink" Target="https://m.edsoo.ru/6df4175a" TargetMode="External"/><Relationship Id="rId232" Type="http://schemas.openxmlformats.org/officeDocument/2006/relationships/hyperlink" Target="https://m.edsoo.ru/f879d49e" TargetMode="External"/><Relationship Id="rId274" Type="http://schemas.openxmlformats.org/officeDocument/2006/relationships/hyperlink" Target="https://m.edsoo.ru/7aa874a1" TargetMode="External"/><Relationship Id="rId27" Type="http://schemas.openxmlformats.org/officeDocument/2006/relationships/hyperlink" Target="https://m.edsoo.ru/936f4640" TargetMode="External"/><Relationship Id="rId69" Type="http://schemas.openxmlformats.org/officeDocument/2006/relationships/hyperlink" Target="https://m.edsoo.ru/c4bd6154" TargetMode="External"/><Relationship Id="rId134" Type="http://schemas.openxmlformats.org/officeDocument/2006/relationships/hyperlink" Target="https://m.edsoo.ru/b2c505eb" TargetMode="External"/><Relationship Id="rId80" Type="http://schemas.openxmlformats.org/officeDocument/2006/relationships/hyperlink" Target="https://m.edsoo.ru/5695e058" TargetMode="External"/><Relationship Id="rId176" Type="http://schemas.openxmlformats.org/officeDocument/2006/relationships/hyperlink" Target="https://m.edsoo.ru/85cf78c1" TargetMode="External"/><Relationship Id="rId341" Type="http://schemas.openxmlformats.org/officeDocument/2006/relationships/hyperlink" Target="https://m.edsoo.ru/91dac51b" TargetMode="External"/><Relationship Id="rId383" Type="http://schemas.openxmlformats.org/officeDocument/2006/relationships/hyperlink" Target="https://m.edsoo.ru/66c926d5" TargetMode="External"/><Relationship Id="rId201" Type="http://schemas.openxmlformats.org/officeDocument/2006/relationships/hyperlink" Target="https://m.edsoo.ru/e50713f4" TargetMode="External"/><Relationship Id="rId243" Type="http://schemas.openxmlformats.org/officeDocument/2006/relationships/hyperlink" Target="https://m.edsoo.ru/d9d1adee" TargetMode="External"/><Relationship Id="rId285" Type="http://schemas.openxmlformats.org/officeDocument/2006/relationships/hyperlink" Target="https://m.edsoo.ru/b2cbbb2f" TargetMode="External"/><Relationship Id="rId17" Type="http://schemas.openxmlformats.org/officeDocument/2006/relationships/hyperlink" Target="https://m.edsoo.ru/91ed42ee" TargetMode="External"/><Relationship Id="rId38" Type="http://schemas.openxmlformats.org/officeDocument/2006/relationships/hyperlink" Target="https://m.edsoo.ru/07b599b3" TargetMode="External"/><Relationship Id="rId59" Type="http://schemas.openxmlformats.org/officeDocument/2006/relationships/hyperlink" Target="https://m.edsoo.ru/5c47d5f2" TargetMode="External"/><Relationship Id="rId103" Type="http://schemas.openxmlformats.org/officeDocument/2006/relationships/hyperlink" Target="https://m.edsoo.ru/b2f65881" TargetMode="External"/><Relationship Id="rId124" Type="http://schemas.openxmlformats.org/officeDocument/2006/relationships/hyperlink" Target="https://m.edsoo.ru/953d15c6" TargetMode="External"/><Relationship Id="rId310" Type="http://schemas.openxmlformats.org/officeDocument/2006/relationships/hyperlink" Target="https://m.edsoo.ru/2a20c998" TargetMode="External"/><Relationship Id="rId70" Type="http://schemas.openxmlformats.org/officeDocument/2006/relationships/hyperlink" Target="https://m.edsoo.ru/b1bafb53" TargetMode="External"/><Relationship Id="rId91" Type="http://schemas.openxmlformats.org/officeDocument/2006/relationships/hyperlink" Target="https://m.edsoo.ru/cbad1d31" TargetMode="External"/><Relationship Id="rId145" Type="http://schemas.openxmlformats.org/officeDocument/2006/relationships/hyperlink" Target="https://m.edsoo.ru/db2d60b3" TargetMode="External"/><Relationship Id="rId166" Type="http://schemas.openxmlformats.org/officeDocument/2006/relationships/hyperlink" Target="https://m.edsoo.ru/a6265fd5" TargetMode="External"/><Relationship Id="rId187" Type="http://schemas.openxmlformats.org/officeDocument/2006/relationships/hyperlink" Target="https://m.edsoo.ru/c53c0d07" TargetMode="External"/><Relationship Id="rId331" Type="http://schemas.openxmlformats.org/officeDocument/2006/relationships/hyperlink" Target="https://m.edsoo.ru/5d360266" TargetMode="External"/><Relationship Id="rId352" Type="http://schemas.openxmlformats.org/officeDocument/2006/relationships/hyperlink" Target="https://m.edsoo.ru/e87c3134" TargetMode="External"/><Relationship Id="rId373" Type="http://schemas.openxmlformats.org/officeDocument/2006/relationships/hyperlink" Target="https://m.edsoo.ru/172de0b6" TargetMode="External"/><Relationship Id="rId394" Type="http://schemas.openxmlformats.org/officeDocument/2006/relationships/hyperlink" Target="https://m.edsoo.ru/a002d08f" TargetMode="External"/><Relationship Id="rId408" Type="http://schemas.openxmlformats.org/officeDocument/2006/relationships/hyperlink" Target="https://m.edsoo.ru/fbb4510e" TargetMode="External"/><Relationship Id="rId1" Type="http://schemas.openxmlformats.org/officeDocument/2006/relationships/styles" Target="styles.xml"/><Relationship Id="rId212" Type="http://schemas.openxmlformats.org/officeDocument/2006/relationships/hyperlink" Target="https://m.edsoo.ru/064443a3" TargetMode="External"/><Relationship Id="rId233" Type="http://schemas.openxmlformats.org/officeDocument/2006/relationships/hyperlink" Target="https://m.edsoo.ru/7efd5b44" TargetMode="External"/><Relationship Id="rId254" Type="http://schemas.openxmlformats.org/officeDocument/2006/relationships/hyperlink" Target="https://m.edsoo.ru/97fc06d9" TargetMode="External"/><Relationship Id="rId28" Type="http://schemas.openxmlformats.org/officeDocument/2006/relationships/hyperlink" Target="https://m.edsoo.ru/2c5d8100" TargetMode="External"/><Relationship Id="rId49" Type="http://schemas.openxmlformats.org/officeDocument/2006/relationships/hyperlink" Target="https://m.edsoo.ru/6ae34df6" TargetMode="External"/><Relationship Id="rId114" Type="http://schemas.openxmlformats.org/officeDocument/2006/relationships/hyperlink" Target="https://m.edsoo.ru/94c96a4a" TargetMode="External"/><Relationship Id="rId275" Type="http://schemas.openxmlformats.org/officeDocument/2006/relationships/hyperlink" Target="https://m.edsoo.ru/6043ffe9" TargetMode="External"/><Relationship Id="rId296" Type="http://schemas.openxmlformats.org/officeDocument/2006/relationships/hyperlink" Target="https://m.edsoo.ru/1b6f6855" TargetMode="External"/><Relationship Id="rId300" Type="http://schemas.openxmlformats.org/officeDocument/2006/relationships/hyperlink" Target="https://m.edsoo.ru/fc523127" TargetMode="External"/><Relationship Id="rId60" Type="http://schemas.openxmlformats.org/officeDocument/2006/relationships/hyperlink" Target="https://m.edsoo.ru/3fbcf61f" TargetMode="External"/><Relationship Id="rId81" Type="http://schemas.openxmlformats.org/officeDocument/2006/relationships/hyperlink" Target="https://m.edsoo.ru/368eb4c0" TargetMode="External"/><Relationship Id="rId135" Type="http://schemas.openxmlformats.org/officeDocument/2006/relationships/hyperlink" Target="https://m.edsoo.ru/e13d8900" TargetMode="External"/><Relationship Id="rId156" Type="http://schemas.openxmlformats.org/officeDocument/2006/relationships/hyperlink" Target="https://m.edsoo.ru/01a562ce" TargetMode="External"/><Relationship Id="rId177" Type="http://schemas.openxmlformats.org/officeDocument/2006/relationships/hyperlink" Target="https://m.edsoo.ru/9600a68c" TargetMode="External"/><Relationship Id="rId198" Type="http://schemas.openxmlformats.org/officeDocument/2006/relationships/hyperlink" Target="https://m.edsoo.ru/f238370c" TargetMode="External"/><Relationship Id="rId321" Type="http://schemas.openxmlformats.org/officeDocument/2006/relationships/hyperlink" Target="https://m.edsoo.ru/44204dce" TargetMode="External"/><Relationship Id="rId342" Type="http://schemas.openxmlformats.org/officeDocument/2006/relationships/hyperlink" Target="https://m.edsoo.ru/98dfbc7b" TargetMode="External"/><Relationship Id="rId363" Type="http://schemas.openxmlformats.org/officeDocument/2006/relationships/hyperlink" Target="https://m.edsoo.ru/52e14c9b" TargetMode="External"/><Relationship Id="rId384" Type="http://schemas.openxmlformats.org/officeDocument/2006/relationships/hyperlink" Target="https://m.edsoo.ru/68fd1045" TargetMode="External"/><Relationship Id="rId419" Type="http://schemas.openxmlformats.org/officeDocument/2006/relationships/hyperlink" Target="https://m.edsoo.ru/6c2ecd0a" TargetMode="External"/><Relationship Id="rId202" Type="http://schemas.openxmlformats.org/officeDocument/2006/relationships/hyperlink" Target="https://m.edsoo.ru/816a4d59" TargetMode="External"/><Relationship Id="rId223" Type="http://schemas.openxmlformats.org/officeDocument/2006/relationships/hyperlink" Target="https://m.edsoo.ru/2e3d254e" TargetMode="External"/><Relationship Id="rId244" Type="http://schemas.openxmlformats.org/officeDocument/2006/relationships/hyperlink" Target="https://m.edsoo.ru/1705a24d" TargetMode="External"/><Relationship Id="rId18" Type="http://schemas.openxmlformats.org/officeDocument/2006/relationships/hyperlink" Target="https://m.edsoo.ru/8902e8bd" TargetMode="External"/><Relationship Id="rId39" Type="http://schemas.openxmlformats.org/officeDocument/2006/relationships/hyperlink" Target="https://m.edsoo.ru/f71512f6" TargetMode="External"/><Relationship Id="rId265" Type="http://schemas.openxmlformats.org/officeDocument/2006/relationships/hyperlink" Target="https://m.edsoo.ru/022969c6" TargetMode="External"/><Relationship Id="rId286" Type="http://schemas.openxmlformats.org/officeDocument/2006/relationships/hyperlink" Target="https://m.edsoo.ru/8a29346b" TargetMode="External"/><Relationship Id="rId50" Type="http://schemas.openxmlformats.org/officeDocument/2006/relationships/hyperlink" Target="https://m.edsoo.ru/c591ead6" TargetMode="External"/><Relationship Id="rId104" Type="http://schemas.openxmlformats.org/officeDocument/2006/relationships/hyperlink" Target="https://m.edsoo.ru/7215adc5" TargetMode="External"/><Relationship Id="rId125" Type="http://schemas.openxmlformats.org/officeDocument/2006/relationships/hyperlink" Target="https://m.edsoo.ru/285808e5" TargetMode="External"/><Relationship Id="rId146" Type="http://schemas.openxmlformats.org/officeDocument/2006/relationships/hyperlink" Target="https://m.edsoo.ru/1f42ff28" TargetMode="External"/><Relationship Id="rId167" Type="http://schemas.openxmlformats.org/officeDocument/2006/relationships/hyperlink" Target="https://m.edsoo.ru/7d0fb86d" TargetMode="External"/><Relationship Id="rId188" Type="http://schemas.openxmlformats.org/officeDocument/2006/relationships/hyperlink" Target="https://m.edsoo.ru/dec6fdf9" TargetMode="External"/><Relationship Id="rId311" Type="http://schemas.openxmlformats.org/officeDocument/2006/relationships/hyperlink" Target="https://m.edsoo.ru/91dac51b" TargetMode="External"/><Relationship Id="rId332" Type="http://schemas.openxmlformats.org/officeDocument/2006/relationships/hyperlink" Target="https://m.edsoo.ru/1c4306db" TargetMode="External"/><Relationship Id="rId353" Type="http://schemas.openxmlformats.org/officeDocument/2006/relationships/hyperlink" Target="https://m.edsoo.ru/9e9cf797" TargetMode="External"/><Relationship Id="rId374" Type="http://schemas.openxmlformats.org/officeDocument/2006/relationships/hyperlink" Target="https://m.edsoo.ru/fbb4510e" TargetMode="External"/><Relationship Id="rId395" Type="http://schemas.openxmlformats.org/officeDocument/2006/relationships/hyperlink" Target="https://m.edsoo.ru/4c12ec4d" TargetMode="External"/><Relationship Id="rId409" Type="http://schemas.openxmlformats.org/officeDocument/2006/relationships/hyperlink" Target="https://m.edsoo.ru/498b1b0a" TargetMode="External"/><Relationship Id="rId71" Type="http://schemas.openxmlformats.org/officeDocument/2006/relationships/hyperlink" Target="https://m.edsoo.ru/e09367db" TargetMode="External"/><Relationship Id="rId92" Type="http://schemas.openxmlformats.org/officeDocument/2006/relationships/hyperlink" Target="https://m.edsoo.ru/7d078bb6" TargetMode="External"/><Relationship Id="rId213" Type="http://schemas.openxmlformats.org/officeDocument/2006/relationships/hyperlink" Target="https://m.edsoo.ru/db2d60b3" TargetMode="External"/><Relationship Id="rId234" Type="http://schemas.openxmlformats.org/officeDocument/2006/relationships/hyperlink" Target="https://m.edsoo.ru/dffc0dc9" TargetMode="External"/><Relationship Id="rId420" Type="http://schemas.openxmlformats.org/officeDocument/2006/relationships/fontTable" Target="fontTable.xml"/><Relationship Id="rId2" Type="http://schemas.openxmlformats.org/officeDocument/2006/relationships/settings" Target="settings.xml"/><Relationship Id="rId29" Type="http://schemas.openxmlformats.org/officeDocument/2006/relationships/hyperlink" Target="https://m.edsoo.ru/28ad8eb2" TargetMode="External"/><Relationship Id="rId255" Type="http://schemas.openxmlformats.org/officeDocument/2006/relationships/hyperlink" Target="https://m.edsoo.ru/4086a10c" TargetMode="External"/><Relationship Id="rId276" Type="http://schemas.openxmlformats.org/officeDocument/2006/relationships/hyperlink" Target="https://m.edsoo.ru/2a20c998" TargetMode="External"/><Relationship Id="rId297" Type="http://schemas.openxmlformats.org/officeDocument/2006/relationships/hyperlink" Target="https://m.edsoo.ru/6413e61a" TargetMode="External"/><Relationship Id="rId40" Type="http://schemas.openxmlformats.org/officeDocument/2006/relationships/hyperlink" Target="https://m.edsoo.ru/c3ee3a98" TargetMode="External"/><Relationship Id="rId115" Type="http://schemas.openxmlformats.org/officeDocument/2006/relationships/hyperlink" Target="https://m.edsoo.ru/e013009d" TargetMode="External"/><Relationship Id="rId136" Type="http://schemas.openxmlformats.org/officeDocument/2006/relationships/hyperlink" Target="https://m.edsoo.ru/256714c7" TargetMode="External"/><Relationship Id="rId157" Type="http://schemas.openxmlformats.org/officeDocument/2006/relationships/hyperlink" Target="https://m.edsoo.ru/2e3d254e" TargetMode="External"/><Relationship Id="rId178" Type="http://schemas.openxmlformats.org/officeDocument/2006/relationships/hyperlink" Target="https://m.edsoo.ru/e411013b" TargetMode="External"/><Relationship Id="rId301" Type="http://schemas.openxmlformats.org/officeDocument/2006/relationships/hyperlink" Target="https://m.edsoo.ru/5d360266" TargetMode="External"/><Relationship Id="rId322" Type="http://schemas.openxmlformats.org/officeDocument/2006/relationships/hyperlink" Target="https://m.edsoo.ru/8517f91a" TargetMode="External"/><Relationship Id="rId343" Type="http://schemas.openxmlformats.org/officeDocument/2006/relationships/hyperlink" Target="https://m.edsoo.ru/29c5dcf6" TargetMode="External"/><Relationship Id="rId364" Type="http://schemas.openxmlformats.org/officeDocument/2006/relationships/hyperlink" Target="https://m.edsoo.ru/0b757896" TargetMode="External"/><Relationship Id="rId61" Type="http://schemas.openxmlformats.org/officeDocument/2006/relationships/hyperlink" Target="https://m.edsoo.ru/79b4a3d2" TargetMode="External"/><Relationship Id="rId82" Type="http://schemas.openxmlformats.org/officeDocument/2006/relationships/hyperlink" Target="https://m.edsoo.ru/dad127b2" TargetMode="External"/><Relationship Id="rId199" Type="http://schemas.openxmlformats.org/officeDocument/2006/relationships/hyperlink" Target="https://m.edsoo.ru/688aef71" TargetMode="External"/><Relationship Id="rId203" Type="http://schemas.openxmlformats.org/officeDocument/2006/relationships/hyperlink" Target="https://m.edsoo.ru/e065b936" TargetMode="External"/><Relationship Id="rId385" Type="http://schemas.openxmlformats.org/officeDocument/2006/relationships/hyperlink" Target="https://m.edsoo.ru/4c4b3020" TargetMode="External"/><Relationship Id="rId19" Type="http://schemas.openxmlformats.org/officeDocument/2006/relationships/hyperlink" Target="https://m.edsoo.ru/8df9f38d" TargetMode="External"/><Relationship Id="rId224" Type="http://schemas.openxmlformats.org/officeDocument/2006/relationships/hyperlink" Target="https://m.edsoo.ru/6f4c8764" TargetMode="External"/><Relationship Id="rId245" Type="http://schemas.openxmlformats.org/officeDocument/2006/relationships/hyperlink" Target="https://m.edsoo.ru/1e55c1cf" TargetMode="External"/><Relationship Id="rId266" Type="http://schemas.openxmlformats.org/officeDocument/2006/relationships/hyperlink" Target="https://m.edsoo.ru/fc523127" TargetMode="External"/><Relationship Id="rId287" Type="http://schemas.openxmlformats.org/officeDocument/2006/relationships/hyperlink" Target="https://m.edsoo.ru/5998316e" TargetMode="External"/><Relationship Id="rId410" Type="http://schemas.openxmlformats.org/officeDocument/2006/relationships/hyperlink" Target="https://m.edsoo.ru/0469ebdf" TargetMode="External"/><Relationship Id="rId30" Type="http://schemas.openxmlformats.org/officeDocument/2006/relationships/hyperlink" Target="https://m.edsoo.ru/a6e5ebac" TargetMode="External"/><Relationship Id="rId105" Type="http://schemas.openxmlformats.org/officeDocument/2006/relationships/hyperlink" Target="https://m.edsoo.ru/8d3ff5b8" TargetMode="External"/><Relationship Id="rId126" Type="http://schemas.openxmlformats.org/officeDocument/2006/relationships/hyperlink" Target="https://m.edsoo.ru/a934d93d" TargetMode="External"/><Relationship Id="rId147" Type="http://schemas.openxmlformats.org/officeDocument/2006/relationships/hyperlink" Target="https://m.edsoo.ru/6d7da7c6" TargetMode="External"/><Relationship Id="rId168" Type="http://schemas.openxmlformats.org/officeDocument/2006/relationships/hyperlink" Target="https://m.edsoo.ru/b0d77c5f" TargetMode="External"/><Relationship Id="rId312" Type="http://schemas.openxmlformats.org/officeDocument/2006/relationships/hyperlink" Target="https://m.edsoo.ru/98dfbc7b" TargetMode="External"/><Relationship Id="rId333" Type="http://schemas.openxmlformats.org/officeDocument/2006/relationships/hyperlink" Target="https://m.edsoo.ru/68498350" TargetMode="External"/><Relationship Id="rId354" Type="http://schemas.openxmlformats.org/officeDocument/2006/relationships/hyperlink" Target="https://m.edsoo.ru/44204dce" TargetMode="External"/><Relationship Id="rId51" Type="http://schemas.openxmlformats.org/officeDocument/2006/relationships/hyperlink" Target="https://m.edsoo.ru/daddff14" TargetMode="External"/><Relationship Id="rId72" Type="http://schemas.openxmlformats.org/officeDocument/2006/relationships/hyperlink" Target="https://m.edsoo.ru/634f2d0a" TargetMode="External"/><Relationship Id="rId93" Type="http://schemas.openxmlformats.org/officeDocument/2006/relationships/hyperlink" Target="https://m.edsoo.ru/5ef96476" TargetMode="External"/><Relationship Id="rId189" Type="http://schemas.openxmlformats.org/officeDocument/2006/relationships/hyperlink" Target="https://m.edsoo.ru/d52d7544" TargetMode="External"/><Relationship Id="rId375" Type="http://schemas.openxmlformats.org/officeDocument/2006/relationships/hyperlink" Target="https://m.edsoo.ru/498b1b0a" TargetMode="External"/><Relationship Id="rId396" Type="http://schemas.openxmlformats.org/officeDocument/2006/relationships/hyperlink" Target="https://m.edsoo.ru/6fbf2b2e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s://m.edsoo.ru/1f42ff28" TargetMode="External"/><Relationship Id="rId235" Type="http://schemas.openxmlformats.org/officeDocument/2006/relationships/hyperlink" Target="https://m.edsoo.ru/0b061e61" TargetMode="External"/><Relationship Id="rId256" Type="http://schemas.openxmlformats.org/officeDocument/2006/relationships/hyperlink" Target="https://m.edsoo.ru/28e5d3fe" TargetMode="External"/><Relationship Id="rId277" Type="http://schemas.openxmlformats.org/officeDocument/2006/relationships/hyperlink" Target="https://m.edsoo.ru/91dac51b" TargetMode="External"/><Relationship Id="rId298" Type="http://schemas.openxmlformats.org/officeDocument/2006/relationships/hyperlink" Target="https://m.edsoo.ru/e93fa2dc" TargetMode="External"/><Relationship Id="rId400" Type="http://schemas.openxmlformats.org/officeDocument/2006/relationships/hyperlink" Target="https://m.edsoo.ru/c65a2759" TargetMode="External"/><Relationship Id="rId421" Type="http://schemas.openxmlformats.org/officeDocument/2006/relationships/theme" Target="theme/theme1.xml"/><Relationship Id="rId116" Type="http://schemas.openxmlformats.org/officeDocument/2006/relationships/hyperlink" Target="https://m.edsoo.ru/ead6f15f" TargetMode="External"/><Relationship Id="rId137" Type="http://schemas.openxmlformats.org/officeDocument/2006/relationships/hyperlink" Target="https://m.edsoo.ru/23a04748" TargetMode="External"/><Relationship Id="rId158" Type="http://schemas.openxmlformats.org/officeDocument/2006/relationships/hyperlink" Target="https://m.edsoo.ru/d22fed0a" TargetMode="External"/><Relationship Id="rId302" Type="http://schemas.openxmlformats.org/officeDocument/2006/relationships/hyperlink" Target="https://m.edsoo.ru/1c4306db" TargetMode="External"/><Relationship Id="rId323" Type="http://schemas.openxmlformats.org/officeDocument/2006/relationships/hyperlink" Target="https://m.edsoo.ru/3ff14172" TargetMode="External"/><Relationship Id="rId344" Type="http://schemas.openxmlformats.org/officeDocument/2006/relationships/hyperlink" Target="https://m.edsoo.ru/228098f2" TargetMode="External"/><Relationship Id="rId20" Type="http://schemas.openxmlformats.org/officeDocument/2006/relationships/hyperlink" Target="https://m.edsoo.ru/85bcf65e" TargetMode="External"/><Relationship Id="rId41" Type="http://schemas.openxmlformats.org/officeDocument/2006/relationships/hyperlink" Target="https://m.edsoo.ru/a7c17f56" TargetMode="External"/><Relationship Id="rId62" Type="http://schemas.openxmlformats.org/officeDocument/2006/relationships/hyperlink" Target="https://m.edsoo.ru/bafb6609" TargetMode="External"/><Relationship Id="rId83" Type="http://schemas.openxmlformats.org/officeDocument/2006/relationships/hyperlink" Target="https://m.edsoo.ru/04c4622a" TargetMode="External"/><Relationship Id="rId179" Type="http://schemas.openxmlformats.org/officeDocument/2006/relationships/hyperlink" Target="https://m.edsoo.ru/e23741e8" TargetMode="External"/><Relationship Id="rId365" Type="http://schemas.openxmlformats.org/officeDocument/2006/relationships/hyperlink" Target="https://m.edsoo.ru/bf08c042" TargetMode="External"/><Relationship Id="rId386" Type="http://schemas.openxmlformats.org/officeDocument/2006/relationships/hyperlink" Target="https://m.edsoo.ru/6c2ecd0a" TargetMode="External"/><Relationship Id="rId190" Type="http://schemas.openxmlformats.org/officeDocument/2006/relationships/hyperlink" Target="https://m.edsoo.ru/8ba25c23" TargetMode="External"/><Relationship Id="rId204" Type="http://schemas.openxmlformats.org/officeDocument/2006/relationships/hyperlink" Target="https://m.edsoo.ru/af8eb914" TargetMode="External"/><Relationship Id="rId225" Type="http://schemas.openxmlformats.org/officeDocument/2006/relationships/hyperlink" Target="https://m.edsoo.ru/8bd8ef97" TargetMode="External"/><Relationship Id="rId246" Type="http://schemas.openxmlformats.org/officeDocument/2006/relationships/hyperlink" Target="https://m.edsoo.ru/33bf1a98" TargetMode="External"/><Relationship Id="rId267" Type="http://schemas.openxmlformats.org/officeDocument/2006/relationships/hyperlink" Target="https://m.edsoo.ru/5d360266" TargetMode="External"/><Relationship Id="rId288" Type="http://schemas.openxmlformats.org/officeDocument/2006/relationships/hyperlink" Target="https://m.edsoo.ru/e87c3134" TargetMode="External"/><Relationship Id="rId411" Type="http://schemas.openxmlformats.org/officeDocument/2006/relationships/hyperlink" Target="https://m.edsoo.ru/e443e3b8" TargetMode="External"/><Relationship Id="rId106" Type="http://schemas.openxmlformats.org/officeDocument/2006/relationships/hyperlink" Target="https://m.edsoo.ru/b7729ac7" TargetMode="External"/><Relationship Id="rId127" Type="http://schemas.openxmlformats.org/officeDocument/2006/relationships/hyperlink" Target="https://m.edsoo.ru/e601d3a0" TargetMode="External"/><Relationship Id="rId313" Type="http://schemas.openxmlformats.org/officeDocument/2006/relationships/hyperlink" Target="https://m.edsoo.ru/08ec6b91" TargetMode="External"/><Relationship Id="rId10" Type="http://schemas.openxmlformats.org/officeDocument/2006/relationships/hyperlink" Target="https://m.edsoo.ru/e951a163" TargetMode="External"/><Relationship Id="rId31" Type="http://schemas.openxmlformats.org/officeDocument/2006/relationships/hyperlink" Target="https://m.edsoo.ru/088b2f05" TargetMode="External"/><Relationship Id="rId52" Type="http://schemas.openxmlformats.org/officeDocument/2006/relationships/hyperlink" Target="https://m.edsoo.ru/ce9c12c5" TargetMode="External"/><Relationship Id="rId73" Type="http://schemas.openxmlformats.org/officeDocument/2006/relationships/hyperlink" Target="https://m.edsoo.ru/fa6e040f" TargetMode="External"/><Relationship Id="rId94" Type="http://schemas.openxmlformats.org/officeDocument/2006/relationships/hyperlink" Target="https://m.edsoo.ru/2fc563b8" TargetMode="External"/><Relationship Id="rId148" Type="http://schemas.openxmlformats.org/officeDocument/2006/relationships/hyperlink" Target="https://m.edsoo.ru/19c047d2" TargetMode="External"/><Relationship Id="rId169" Type="http://schemas.openxmlformats.org/officeDocument/2006/relationships/hyperlink" Target="https://m.edsoo.ru/28687e9a" TargetMode="External"/><Relationship Id="rId334" Type="http://schemas.openxmlformats.org/officeDocument/2006/relationships/hyperlink" Target="https://m.edsoo.ru/7db1d2e3" TargetMode="External"/><Relationship Id="rId355" Type="http://schemas.openxmlformats.org/officeDocument/2006/relationships/hyperlink" Target="https://m.edsoo.ru/8517f91a" TargetMode="External"/><Relationship Id="rId376" Type="http://schemas.openxmlformats.org/officeDocument/2006/relationships/hyperlink" Target="https://m.edsoo.ru/0469ebdf" TargetMode="External"/><Relationship Id="rId397" Type="http://schemas.openxmlformats.org/officeDocument/2006/relationships/hyperlink" Target="https://m.edsoo.ru/52e14c9b" TargetMode="External"/><Relationship Id="rId4" Type="http://schemas.openxmlformats.org/officeDocument/2006/relationships/hyperlink" Target="https://m.edsoo.ru/b83ccb05" TargetMode="External"/><Relationship Id="rId180" Type="http://schemas.openxmlformats.org/officeDocument/2006/relationships/hyperlink" Target="https://m.edsoo.ru/11f9b3e1" TargetMode="External"/><Relationship Id="rId215" Type="http://schemas.openxmlformats.org/officeDocument/2006/relationships/hyperlink" Target="https://m.edsoo.ru/6d7da7c6" TargetMode="External"/><Relationship Id="rId236" Type="http://schemas.openxmlformats.org/officeDocument/2006/relationships/hyperlink" Target="https://m.edsoo.ru/def7b0fe" TargetMode="External"/><Relationship Id="rId257" Type="http://schemas.openxmlformats.org/officeDocument/2006/relationships/hyperlink" Target="https://m.edsoo.ru/efeca05b" TargetMode="External"/><Relationship Id="rId278" Type="http://schemas.openxmlformats.org/officeDocument/2006/relationships/hyperlink" Target="https://m.edsoo.ru/98dfbc7b" TargetMode="External"/><Relationship Id="rId401" Type="http://schemas.openxmlformats.org/officeDocument/2006/relationships/hyperlink" Target="https://m.edsoo.ru/5d7aded8" TargetMode="External"/><Relationship Id="rId303" Type="http://schemas.openxmlformats.org/officeDocument/2006/relationships/hyperlink" Target="https://m.edsoo.ru/68498350" TargetMode="External"/><Relationship Id="rId42" Type="http://schemas.openxmlformats.org/officeDocument/2006/relationships/hyperlink" Target="https://m.edsoo.ru/ab6968f1" TargetMode="External"/><Relationship Id="rId84" Type="http://schemas.openxmlformats.org/officeDocument/2006/relationships/hyperlink" Target="https://m.edsoo.ru/3bc6d8f6" TargetMode="External"/><Relationship Id="rId138" Type="http://schemas.openxmlformats.org/officeDocument/2006/relationships/hyperlink" Target="https://m.edsoo.ru/27348f53" TargetMode="External"/><Relationship Id="rId345" Type="http://schemas.openxmlformats.org/officeDocument/2006/relationships/hyperlink" Target="https://m.edsoo.ru/08ec6b91" TargetMode="External"/><Relationship Id="rId387" Type="http://schemas.openxmlformats.org/officeDocument/2006/relationships/hyperlink" Target="https://m.edsoo.ru/792d86e5" TargetMode="External"/><Relationship Id="rId191" Type="http://schemas.openxmlformats.org/officeDocument/2006/relationships/hyperlink" Target="https://m.edsoo.ru/95e7311b" TargetMode="External"/><Relationship Id="rId205" Type="http://schemas.openxmlformats.org/officeDocument/2006/relationships/hyperlink" Target="https://m.edsoo.ru/810cdaa1" TargetMode="External"/><Relationship Id="rId247" Type="http://schemas.openxmlformats.org/officeDocument/2006/relationships/hyperlink" Target="https://m.edsoo.ru/87f04d46" TargetMode="External"/><Relationship Id="rId412" Type="http://schemas.openxmlformats.org/officeDocument/2006/relationships/hyperlink" Target="https://m.edsoo.ru/ceaf791c" TargetMode="External"/><Relationship Id="rId107" Type="http://schemas.openxmlformats.org/officeDocument/2006/relationships/hyperlink" Target="https://m.edsoo.ru/d3f8fe92" TargetMode="External"/><Relationship Id="rId289" Type="http://schemas.openxmlformats.org/officeDocument/2006/relationships/hyperlink" Target="https://m.edsoo.ru/9e9cf797" TargetMode="External"/><Relationship Id="rId11" Type="http://schemas.openxmlformats.org/officeDocument/2006/relationships/hyperlink" Target="https://m.edsoo.ru/6b8eecd9" TargetMode="External"/><Relationship Id="rId53" Type="http://schemas.openxmlformats.org/officeDocument/2006/relationships/hyperlink" Target="https://m.edsoo.ru/999d1994" TargetMode="External"/><Relationship Id="rId149" Type="http://schemas.openxmlformats.org/officeDocument/2006/relationships/hyperlink" Target="https://m.edsoo.ru/0ba20b23" TargetMode="External"/><Relationship Id="rId314" Type="http://schemas.openxmlformats.org/officeDocument/2006/relationships/hyperlink" Target="https://m.edsoo.ru/ce4836b9" TargetMode="External"/><Relationship Id="rId356" Type="http://schemas.openxmlformats.org/officeDocument/2006/relationships/hyperlink" Target="https://m.edsoo.ru/3ff14172" TargetMode="External"/><Relationship Id="rId398" Type="http://schemas.openxmlformats.org/officeDocument/2006/relationships/hyperlink" Target="https://m.edsoo.ru/52e14c9b" TargetMode="External"/><Relationship Id="rId95" Type="http://schemas.openxmlformats.org/officeDocument/2006/relationships/hyperlink" Target="https://m.edsoo.ru/edf25cd5" TargetMode="External"/><Relationship Id="rId160" Type="http://schemas.openxmlformats.org/officeDocument/2006/relationships/hyperlink" Target="https://m.edsoo.ru/a0368af7" TargetMode="External"/><Relationship Id="rId216" Type="http://schemas.openxmlformats.org/officeDocument/2006/relationships/hyperlink" Target="https://m.edsoo.ru/19c047d2" TargetMode="External"/><Relationship Id="rId258" Type="http://schemas.openxmlformats.org/officeDocument/2006/relationships/hyperlink" Target="https://m.edsoo.ru/52f10476" TargetMode="External"/><Relationship Id="rId22" Type="http://schemas.openxmlformats.org/officeDocument/2006/relationships/hyperlink" Target="https://m.edsoo.ru/ef6ec554" TargetMode="External"/><Relationship Id="rId64" Type="http://schemas.openxmlformats.org/officeDocument/2006/relationships/hyperlink" Target="https://m.edsoo.ru/7b41b8db" TargetMode="External"/><Relationship Id="rId118" Type="http://schemas.openxmlformats.org/officeDocument/2006/relationships/hyperlink" Target="https://m.edsoo.ru/ff6cfc74" TargetMode="External"/><Relationship Id="rId325" Type="http://schemas.openxmlformats.org/officeDocument/2006/relationships/hyperlink" Target="https://m.edsoo.ru/a990e196" TargetMode="External"/><Relationship Id="rId367" Type="http://schemas.openxmlformats.org/officeDocument/2006/relationships/hyperlink" Target="https://m.edsoo.ru/5d7aded8" TargetMode="External"/><Relationship Id="rId171" Type="http://schemas.openxmlformats.org/officeDocument/2006/relationships/hyperlink" Target="https://m.edsoo.ru/7efd5b44" TargetMode="External"/><Relationship Id="rId227" Type="http://schemas.openxmlformats.org/officeDocument/2006/relationships/hyperlink" Target="https://m.edsoo.ru/7635dde1" TargetMode="External"/><Relationship Id="rId269" Type="http://schemas.openxmlformats.org/officeDocument/2006/relationships/hyperlink" Target="https://m.edsoo.ru/68498350" TargetMode="External"/><Relationship Id="rId33" Type="http://schemas.openxmlformats.org/officeDocument/2006/relationships/hyperlink" Target="https://m.edsoo.ru/e0958f26" TargetMode="External"/><Relationship Id="rId129" Type="http://schemas.openxmlformats.org/officeDocument/2006/relationships/hyperlink" Target="https://m.edsoo.ru/77e8a169" TargetMode="External"/><Relationship Id="rId280" Type="http://schemas.openxmlformats.org/officeDocument/2006/relationships/hyperlink" Target="https://m.edsoo.ru/228098f2" TargetMode="External"/><Relationship Id="rId336" Type="http://schemas.openxmlformats.org/officeDocument/2006/relationships/hyperlink" Target="https://m.edsoo.ru/1c58913d" TargetMode="External"/><Relationship Id="rId75" Type="http://schemas.openxmlformats.org/officeDocument/2006/relationships/hyperlink" Target="https://m.edsoo.ru/11b90e8c" TargetMode="External"/><Relationship Id="rId140" Type="http://schemas.openxmlformats.org/officeDocument/2006/relationships/hyperlink" Target="https://m.edsoo.ru/3b6e10f9" TargetMode="External"/><Relationship Id="rId182" Type="http://schemas.openxmlformats.org/officeDocument/2006/relationships/hyperlink" Target="https://m.edsoo.ru/1705a24d" TargetMode="External"/><Relationship Id="rId378" Type="http://schemas.openxmlformats.org/officeDocument/2006/relationships/hyperlink" Target="https://m.edsoo.ru/ceaf791c" TargetMode="External"/><Relationship Id="rId403" Type="http://schemas.openxmlformats.org/officeDocument/2006/relationships/hyperlink" Target="https://m.edsoo.ru/ff10b626" TargetMode="External"/><Relationship Id="rId6" Type="http://schemas.openxmlformats.org/officeDocument/2006/relationships/hyperlink" Target="https://m.edsoo.ru/939ccf0c" TargetMode="External"/><Relationship Id="rId238" Type="http://schemas.openxmlformats.org/officeDocument/2006/relationships/hyperlink" Target="https://m.edsoo.ru/85cf78c1" TargetMode="External"/><Relationship Id="rId291" Type="http://schemas.openxmlformats.org/officeDocument/2006/relationships/hyperlink" Target="https://m.edsoo.ru/8517f91a" TargetMode="External"/><Relationship Id="rId305" Type="http://schemas.openxmlformats.org/officeDocument/2006/relationships/hyperlink" Target="https://m.edsoo.ru/5c230810" TargetMode="External"/><Relationship Id="rId347" Type="http://schemas.openxmlformats.org/officeDocument/2006/relationships/hyperlink" Target="https://m.edsoo.ru/ce4836b9" TargetMode="External"/><Relationship Id="rId44" Type="http://schemas.openxmlformats.org/officeDocument/2006/relationships/hyperlink" Target="https://m.edsoo.ru/c4b51568" TargetMode="External"/><Relationship Id="rId86" Type="http://schemas.openxmlformats.org/officeDocument/2006/relationships/hyperlink" Target="https://m.edsoo.ru/1c42ca37" TargetMode="External"/><Relationship Id="rId151" Type="http://schemas.openxmlformats.org/officeDocument/2006/relationships/hyperlink" Target="https://m.edsoo.ru/92048b5f" TargetMode="External"/><Relationship Id="rId389" Type="http://schemas.openxmlformats.org/officeDocument/2006/relationships/hyperlink" Target="https://m.edsoo.ru/e94cdbca" TargetMode="External"/><Relationship Id="rId193" Type="http://schemas.openxmlformats.org/officeDocument/2006/relationships/hyperlink" Target="https://m.edsoo.ru/4086a10c" TargetMode="External"/><Relationship Id="rId207" Type="http://schemas.openxmlformats.org/officeDocument/2006/relationships/hyperlink" Target="https://m.edsoo.ru/49f739c8" TargetMode="External"/><Relationship Id="rId249" Type="http://schemas.openxmlformats.org/officeDocument/2006/relationships/hyperlink" Target="https://m.edsoo.ru/c53c0d07" TargetMode="External"/><Relationship Id="rId414" Type="http://schemas.openxmlformats.org/officeDocument/2006/relationships/hyperlink" Target="https://m.edsoo.ru/63723ded" TargetMode="External"/><Relationship Id="rId13" Type="http://schemas.openxmlformats.org/officeDocument/2006/relationships/hyperlink" Target="https://m.edsoo.ru/8e7ad08f" TargetMode="External"/><Relationship Id="rId109" Type="http://schemas.openxmlformats.org/officeDocument/2006/relationships/hyperlink" Target="https://m.edsoo.ru/3027e41f" TargetMode="External"/><Relationship Id="rId260" Type="http://schemas.openxmlformats.org/officeDocument/2006/relationships/hyperlink" Target="https://m.edsoo.ru/f238370c" TargetMode="External"/><Relationship Id="rId316" Type="http://schemas.openxmlformats.org/officeDocument/2006/relationships/hyperlink" Target="https://m.edsoo.ru/b2cbbb2f" TargetMode="External"/><Relationship Id="rId55" Type="http://schemas.openxmlformats.org/officeDocument/2006/relationships/hyperlink" Target="https://m.edsoo.ru/a81dd6a8" TargetMode="External"/><Relationship Id="rId97" Type="http://schemas.openxmlformats.org/officeDocument/2006/relationships/hyperlink" Target="https://m.edsoo.ru/0b94d76a" TargetMode="External"/><Relationship Id="rId120" Type="http://schemas.openxmlformats.org/officeDocument/2006/relationships/hyperlink" Target="https://m.edsoo.ru/adc5204c" TargetMode="External"/><Relationship Id="rId358" Type="http://schemas.openxmlformats.org/officeDocument/2006/relationships/hyperlink" Target="https://m.edsoo.ru/9e05926c" TargetMode="External"/><Relationship Id="rId162" Type="http://schemas.openxmlformats.org/officeDocument/2006/relationships/hyperlink" Target="https://m.edsoo.ru/6f4c8764" TargetMode="External"/><Relationship Id="rId218" Type="http://schemas.openxmlformats.org/officeDocument/2006/relationships/hyperlink" Target="https://m.edsoo.ru/2d074f02" TargetMode="External"/><Relationship Id="rId271" Type="http://schemas.openxmlformats.org/officeDocument/2006/relationships/hyperlink" Target="https://m.edsoo.ru/5c230810" TargetMode="External"/><Relationship Id="rId24" Type="http://schemas.openxmlformats.org/officeDocument/2006/relationships/hyperlink" Target="https://m.edsoo.ru/36d2ad1c" TargetMode="External"/><Relationship Id="rId66" Type="http://schemas.openxmlformats.org/officeDocument/2006/relationships/hyperlink" Target="https://m.edsoo.ru/ca4a33a5" TargetMode="External"/><Relationship Id="rId131" Type="http://schemas.openxmlformats.org/officeDocument/2006/relationships/hyperlink" Target="https://m.edsoo.ru/a69ae895" TargetMode="External"/><Relationship Id="rId327" Type="http://schemas.openxmlformats.org/officeDocument/2006/relationships/hyperlink" Target="https://m.edsoo.ru/6413e61a" TargetMode="External"/><Relationship Id="rId369" Type="http://schemas.openxmlformats.org/officeDocument/2006/relationships/hyperlink" Target="https://m.edsoo.ru/ff10b626" TargetMode="External"/><Relationship Id="rId173" Type="http://schemas.openxmlformats.org/officeDocument/2006/relationships/hyperlink" Target="https://m.edsoo.ru/0b061e61" TargetMode="External"/><Relationship Id="rId229" Type="http://schemas.openxmlformats.org/officeDocument/2006/relationships/hyperlink" Target="https://m.edsoo.ru/7d0fb86d" TargetMode="External"/><Relationship Id="rId380" Type="http://schemas.openxmlformats.org/officeDocument/2006/relationships/hyperlink" Target="https://m.edsoo.ru/63723ded" TargetMode="External"/><Relationship Id="rId240" Type="http://schemas.openxmlformats.org/officeDocument/2006/relationships/hyperlink" Target="https://m.edsoo.ru/e411013b" TargetMode="External"/><Relationship Id="rId35" Type="http://schemas.openxmlformats.org/officeDocument/2006/relationships/hyperlink" Target="https://m.edsoo.ru/a13a0661" TargetMode="External"/><Relationship Id="rId77" Type="http://schemas.openxmlformats.org/officeDocument/2006/relationships/hyperlink" Target="https://m.edsoo.ru/01e7be5d" TargetMode="External"/><Relationship Id="rId100" Type="http://schemas.openxmlformats.org/officeDocument/2006/relationships/hyperlink" Target="https://m.edsoo.ru/0d8c9e9f" TargetMode="External"/><Relationship Id="rId282" Type="http://schemas.openxmlformats.org/officeDocument/2006/relationships/hyperlink" Target="https://m.edsoo.ru/99be83cf" TargetMode="External"/><Relationship Id="rId338" Type="http://schemas.openxmlformats.org/officeDocument/2006/relationships/hyperlink" Target="https://m.edsoo.ru/7aa874a1" TargetMode="External"/><Relationship Id="rId8" Type="http://schemas.openxmlformats.org/officeDocument/2006/relationships/hyperlink" Target="https://m.edsoo.ru/6cb9ce9d" TargetMode="External"/><Relationship Id="rId142" Type="http://schemas.openxmlformats.org/officeDocument/2006/relationships/hyperlink" Target="https://m.edsoo.ru/bb8b5bff" TargetMode="External"/><Relationship Id="rId184" Type="http://schemas.openxmlformats.org/officeDocument/2006/relationships/hyperlink" Target="https://m.edsoo.ru/33bf1a98" TargetMode="External"/><Relationship Id="rId391" Type="http://schemas.openxmlformats.org/officeDocument/2006/relationships/hyperlink" Target="https://m.edsoo.ru/ccf3b556" TargetMode="External"/><Relationship Id="rId405" Type="http://schemas.openxmlformats.org/officeDocument/2006/relationships/hyperlink" Target="https://m.edsoo.ru/993f52fe" TargetMode="External"/><Relationship Id="rId251" Type="http://schemas.openxmlformats.org/officeDocument/2006/relationships/hyperlink" Target="https://m.edsoo.ru/d52d7544" TargetMode="External"/><Relationship Id="rId46" Type="http://schemas.openxmlformats.org/officeDocument/2006/relationships/hyperlink" Target="https://m.edsoo.ru/440c568f" TargetMode="External"/><Relationship Id="rId293" Type="http://schemas.openxmlformats.org/officeDocument/2006/relationships/hyperlink" Target="https://m.edsoo.ru/30fa639b" TargetMode="External"/><Relationship Id="rId307" Type="http://schemas.openxmlformats.org/officeDocument/2006/relationships/hyperlink" Target="https://m.edsoo.ru/53fc29b6" TargetMode="External"/><Relationship Id="rId349" Type="http://schemas.openxmlformats.org/officeDocument/2006/relationships/hyperlink" Target="https://m.edsoo.ru/b2cbbb2f" TargetMode="External"/><Relationship Id="rId88" Type="http://schemas.openxmlformats.org/officeDocument/2006/relationships/hyperlink" Target="https://m.edsoo.ru/e8dfe609" TargetMode="External"/><Relationship Id="rId111" Type="http://schemas.openxmlformats.org/officeDocument/2006/relationships/hyperlink" Target="https://m.edsoo.ru/d5d94971" TargetMode="External"/><Relationship Id="rId153" Type="http://schemas.openxmlformats.org/officeDocument/2006/relationships/hyperlink" Target="https://m.edsoo.ru/95d75c76" TargetMode="External"/><Relationship Id="rId195" Type="http://schemas.openxmlformats.org/officeDocument/2006/relationships/hyperlink" Target="https://m.edsoo.ru/efeca05b" TargetMode="External"/><Relationship Id="rId209" Type="http://schemas.openxmlformats.org/officeDocument/2006/relationships/hyperlink" Target="https://m.edsoo.ru/0d690292" TargetMode="External"/><Relationship Id="rId360" Type="http://schemas.openxmlformats.org/officeDocument/2006/relationships/hyperlink" Target="https://m.edsoo.ru/a002d08f" TargetMode="External"/><Relationship Id="rId416" Type="http://schemas.openxmlformats.org/officeDocument/2006/relationships/hyperlink" Target="https://m.edsoo.ru/596728f2" TargetMode="External"/><Relationship Id="rId220" Type="http://schemas.openxmlformats.org/officeDocument/2006/relationships/hyperlink" Target="https://m.edsoo.ru/03e2c919" TargetMode="External"/><Relationship Id="rId15" Type="http://schemas.openxmlformats.org/officeDocument/2006/relationships/hyperlink" Target="https://m.edsoo.ru/b13ad87b" TargetMode="External"/><Relationship Id="rId57" Type="http://schemas.openxmlformats.org/officeDocument/2006/relationships/hyperlink" Target="https://m.edsoo.ru/05ea2256" TargetMode="External"/><Relationship Id="rId262" Type="http://schemas.openxmlformats.org/officeDocument/2006/relationships/hyperlink" Target="https://m.edsoo.ru/a81a7a66" TargetMode="External"/><Relationship Id="rId318" Type="http://schemas.openxmlformats.org/officeDocument/2006/relationships/hyperlink" Target="https://m.edsoo.ru/5998316e" TargetMode="External"/><Relationship Id="rId99" Type="http://schemas.openxmlformats.org/officeDocument/2006/relationships/hyperlink" Target="https://m.edsoo.ru/3688527f" TargetMode="External"/><Relationship Id="rId122" Type="http://schemas.openxmlformats.org/officeDocument/2006/relationships/hyperlink" Target="https://m.edsoo.ru/e63f33be" TargetMode="External"/><Relationship Id="rId164" Type="http://schemas.openxmlformats.org/officeDocument/2006/relationships/hyperlink" Target="https://m.edsoo.ru/fabda773" TargetMode="External"/><Relationship Id="rId371" Type="http://schemas.openxmlformats.org/officeDocument/2006/relationships/hyperlink" Target="https://m.edsoo.ru/993f52fe" TargetMode="External"/><Relationship Id="rId26" Type="http://schemas.openxmlformats.org/officeDocument/2006/relationships/hyperlink" Target="https://m.edsoo.ru/c56214b3" TargetMode="External"/><Relationship Id="rId231" Type="http://schemas.openxmlformats.org/officeDocument/2006/relationships/hyperlink" Target="https://m.edsoo.ru/28687e9a" TargetMode="External"/><Relationship Id="rId273" Type="http://schemas.openxmlformats.org/officeDocument/2006/relationships/hyperlink" Target="https://m.edsoo.ru/53fc29b6" TargetMode="External"/><Relationship Id="rId329" Type="http://schemas.openxmlformats.org/officeDocument/2006/relationships/hyperlink" Target="https://m.edsoo.ru/022969c6" TargetMode="External"/><Relationship Id="rId68" Type="http://schemas.openxmlformats.org/officeDocument/2006/relationships/hyperlink" Target="https://m.edsoo.ru/69bfbde6" TargetMode="External"/><Relationship Id="rId133" Type="http://schemas.openxmlformats.org/officeDocument/2006/relationships/hyperlink" Target="https://m.edsoo.ru/5bf3e89a" TargetMode="External"/><Relationship Id="rId175" Type="http://schemas.openxmlformats.org/officeDocument/2006/relationships/hyperlink" Target="https://m.edsoo.ru/def7b0fe" TargetMode="External"/><Relationship Id="rId340" Type="http://schemas.openxmlformats.org/officeDocument/2006/relationships/hyperlink" Target="https://m.edsoo.ru/2a20c998" TargetMode="External"/><Relationship Id="rId200" Type="http://schemas.openxmlformats.org/officeDocument/2006/relationships/hyperlink" Target="https://m.edsoo.ru/a81a7a66" TargetMode="External"/><Relationship Id="rId382" Type="http://schemas.openxmlformats.org/officeDocument/2006/relationships/hyperlink" Target="https://m.edsoo.ru/596728f2" TargetMode="External"/><Relationship Id="rId242" Type="http://schemas.openxmlformats.org/officeDocument/2006/relationships/hyperlink" Target="https://m.edsoo.ru/11f9b3e1" TargetMode="External"/><Relationship Id="rId284" Type="http://schemas.openxmlformats.org/officeDocument/2006/relationships/hyperlink" Target="https://m.edsoo.ru/0a84537a" TargetMode="External"/><Relationship Id="rId37" Type="http://schemas.openxmlformats.org/officeDocument/2006/relationships/hyperlink" Target="https://m.edsoo.ru/5f159f80" TargetMode="External"/><Relationship Id="rId79" Type="http://schemas.openxmlformats.org/officeDocument/2006/relationships/hyperlink" Target="https://m.edsoo.ru/b9bdb582" TargetMode="External"/><Relationship Id="rId102" Type="http://schemas.openxmlformats.org/officeDocument/2006/relationships/hyperlink" Target="https://m.edsoo.ru/f0a1f2d2" TargetMode="External"/><Relationship Id="rId144" Type="http://schemas.openxmlformats.org/officeDocument/2006/relationships/hyperlink" Target="https://m.edsoo.ru/064443a3" TargetMode="External"/><Relationship Id="rId90" Type="http://schemas.openxmlformats.org/officeDocument/2006/relationships/hyperlink" Target="https://m.edsoo.ru/175a36a5" TargetMode="External"/><Relationship Id="rId186" Type="http://schemas.openxmlformats.org/officeDocument/2006/relationships/hyperlink" Target="https://m.edsoo.ru/d9c472b0" TargetMode="External"/><Relationship Id="rId351" Type="http://schemas.openxmlformats.org/officeDocument/2006/relationships/hyperlink" Target="https://m.edsoo.ru/5998316e" TargetMode="External"/><Relationship Id="rId393" Type="http://schemas.openxmlformats.org/officeDocument/2006/relationships/hyperlink" Target="https://m.edsoo.ru/49ed2b96" TargetMode="External"/><Relationship Id="rId407" Type="http://schemas.openxmlformats.org/officeDocument/2006/relationships/hyperlink" Target="https://m.edsoo.ru/172de0b6" TargetMode="External"/><Relationship Id="rId211" Type="http://schemas.openxmlformats.org/officeDocument/2006/relationships/hyperlink" Target="https://m.edsoo.ru/7717d289" TargetMode="External"/><Relationship Id="rId253" Type="http://schemas.openxmlformats.org/officeDocument/2006/relationships/hyperlink" Target="https://m.edsoo.ru/95e7311b" TargetMode="External"/><Relationship Id="rId295" Type="http://schemas.openxmlformats.org/officeDocument/2006/relationships/hyperlink" Target="https://lesson.edu.ru/lesson/ad2c567f-5fc3-4efe-ad2f-2cbcce25bfb1" TargetMode="External"/><Relationship Id="rId309" Type="http://schemas.openxmlformats.org/officeDocument/2006/relationships/hyperlink" Target="https://m.edsoo.ru/6043ffe9" TargetMode="External"/><Relationship Id="rId48" Type="http://schemas.openxmlformats.org/officeDocument/2006/relationships/hyperlink" Target="https://m.edsoo.ru/5fa7d532" TargetMode="External"/><Relationship Id="rId113" Type="http://schemas.openxmlformats.org/officeDocument/2006/relationships/hyperlink" Target="https://m.edsoo.ru/23d09ef8" TargetMode="External"/><Relationship Id="rId320" Type="http://schemas.openxmlformats.org/officeDocument/2006/relationships/hyperlink" Target="https://m.edsoo.ru/9e9cf797" TargetMode="External"/><Relationship Id="rId155" Type="http://schemas.openxmlformats.org/officeDocument/2006/relationships/hyperlink" Target="https://m.edsoo.ru/b13fecbd" TargetMode="External"/><Relationship Id="rId197" Type="http://schemas.openxmlformats.org/officeDocument/2006/relationships/hyperlink" Target="https://m.edsoo.ru/7ebd3c56" TargetMode="External"/><Relationship Id="rId362" Type="http://schemas.openxmlformats.org/officeDocument/2006/relationships/hyperlink" Target="https://m.edsoo.ru/6fbf2b2e" TargetMode="External"/><Relationship Id="rId418" Type="http://schemas.openxmlformats.org/officeDocument/2006/relationships/hyperlink" Target="https://m.edsoo.ru/4c4b3020" TargetMode="External"/><Relationship Id="rId222" Type="http://schemas.openxmlformats.org/officeDocument/2006/relationships/hyperlink" Target="https://m.edsoo.ru/a0368af7" TargetMode="External"/><Relationship Id="rId264" Type="http://schemas.openxmlformats.org/officeDocument/2006/relationships/hyperlink" Target="https://m.edsoo.ru/e93fa2d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23088</Words>
  <Characters>131603</Characters>
  <Application>Microsoft Office Word</Application>
  <DocSecurity>0</DocSecurity>
  <Lines>1096</Lines>
  <Paragraphs>308</Paragraphs>
  <ScaleCrop>false</ScaleCrop>
  <Company/>
  <LinksUpToDate>false</LinksUpToDate>
  <CharactersWithSpaces>154383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</cp:lastModifiedBy>
  <cp:revision>3</cp:revision>
  <dcterms:created xsi:type="dcterms:W3CDTF">2025-10-30T09:56:00Z</dcterms:created>
  <dcterms:modified xsi:type="dcterms:W3CDTF">2025-10-30T09:56:00Z</dcterms:modified>
</cp:coreProperties>
</file>